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9"/>
        <w:gridCol w:w="5239"/>
      </w:tblGrid>
      <w:tr w:rsidR="00054012" w:rsidRPr="00A36F40" w:rsidTr="00481FB4">
        <w:trPr>
          <w:jc w:val="center"/>
        </w:trPr>
        <w:tc>
          <w:tcPr>
            <w:tcW w:w="5239" w:type="dxa"/>
          </w:tcPr>
          <w:p w:rsidR="00054012" w:rsidRPr="00A36F40" w:rsidRDefault="00054012" w:rsidP="00054012">
            <w:pPr>
              <w:pStyle w:val="NoSpacing"/>
              <w:tabs>
                <w:tab w:val="left" w:pos="284"/>
                <w:tab w:val="left" w:pos="2835"/>
                <w:tab w:val="left" w:pos="5387"/>
                <w:tab w:val="left" w:pos="7938"/>
              </w:tabs>
              <w:jc w:val="center"/>
              <w:rPr>
                <w:rFonts w:ascii="Times New Roman" w:hAnsi="Times New Roman"/>
                <w:szCs w:val="24"/>
              </w:rPr>
            </w:pPr>
            <w:r w:rsidRPr="00A36F40">
              <w:rPr>
                <w:rFonts w:ascii="Times New Roman" w:hAnsi="Times New Roman"/>
                <w:szCs w:val="24"/>
              </w:rPr>
              <w:t>SỞ GIÁO DỤC VÀ ĐÀO TẠO LONG AN</w:t>
            </w:r>
          </w:p>
          <w:p w:rsidR="00054012" w:rsidRPr="00A36F40" w:rsidRDefault="00481FB4" w:rsidP="00054012">
            <w:pPr>
              <w:pStyle w:val="NoSpacing"/>
              <w:tabs>
                <w:tab w:val="left" w:pos="284"/>
                <w:tab w:val="left" w:pos="2835"/>
                <w:tab w:val="left" w:pos="5387"/>
                <w:tab w:val="left" w:pos="7938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A36F40">
              <w:rPr>
                <w:rFonts w:ascii="Times New Roman" w:hAnsi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889318</wp:posOffset>
                      </wp:positionH>
                      <wp:positionV relativeFrom="paragraph">
                        <wp:posOffset>174308</wp:posOffset>
                      </wp:positionV>
                      <wp:extent cx="1452562" cy="9525"/>
                      <wp:effectExtent l="0" t="0" r="33655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52562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6B5E67D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05pt,13.75pt" to="184.4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054012" w:rsidRPr="00A36F40">
              <w:rPr>
                <w:rFonts w:ascii="Times New Roman" w:hAnsi="Times New Roman"/>
                <w:b/>
                <w:szCs w:val="24"/>
              </w:rPr>
              <w:t>TRƯỜNG TH, THCS VÀ THPT HÀ LONG</w:t>
            </w:r>
          </w:p>
          <w:p w:rsidR="00481FB4" w:rsidRPr="00A36F40" w:rsidRDefault="00481FB4" w:rsidP="00054012">
            <w:pPr>
              <w:pStyle w:val="NoSpacing"/>
              <w:tabs>
                <w:tab w:val="left" w:pos="284"/>
                <w:tab w:val="left" w:pos="2835"/>
                <w:tab w:val="left" w:pos="5387"/>
                <w:tab w:val="left" w:pos="7938"/>
              </w:tabs>
              <w:jc w:val="center"/>
              <w:rPr>
                <w:rFonts w:ascii="Times New Roman" w:hAnsi="Times New Roman"/>
                <w:szCs w:val="24"/>
              </w:rPr>
            </w:pPr>
          </w:p>
          <w:p w:rsidR="00054012" w:rsidRPr="00A36F40" w:rsidRDefault="00054012" w:rsidP="00054012">
            <w:pPr>
              <w:pStyle w:val="NoSpacing"/>
              <w:tabs>
                <w:tab w:val="left" w:pos="284"/>
                <w:tab w:val="left" w:pos="2835"/>
                <w:tab w:val="left" w:pos="5387"/>
                <w:tab w:val="left" w:pos="7938"/>
              </w:tabs>
              <w:jc w:val="center"/>
              <w:rPr>
                <w:rFonts w:ascii="Times New Roman" w:hAnsi="Times New Roman"/>
                <w:szCs w:val="24"/>
              </w:rPr>
            </w:pPr>
            <w:r w:rsidRPr="00A36F40">
              <w:rPr>
                <w:rFonts w:ascii="Times New Roman" w:hAnsi="Times New Roman"/>
                <w:szCs w:val="24"/>
              </w:rPr>
              <w:t>ĐỀ</w:t>
            </w:r>
            <w:r w:rsidR="00245532">
              <w:rPr>
                <w:rFonts w:ascii="Times New Roman" w:hAnsi="Times New Roman"/>
                <w:szCs w:val="24"/>
              </w:rPr>
              <w:t xml:space="preserve"> MINH HỌA</w:t>
            </w:r>
            <w:r w:rsidR="005E6816">
              <w:rPr>
                <w:rFonts w:ascii="Times New Roman" w:hAnsi="Times New Roman"/>
                <w:szCs w:val="24"/>
              </w:rPr>
              <w:t xml:space="preserve"> SỐ </w:t>
            </w:r>
            <w:proofErr w:type="gramStart"/>
            <w:r w:rsidR="005E6816">
              <w:rPr>
                <w:rFonts w:ascii="Times New Roman" w:hAnsi="Times New Roman"/>
                <w:szCs w:val="24"/>
              </w:rPr>
              <w:t>…..</w:t>
            </w:r>
            <w:proofErr w:type="gramEnd"/>
          </w:p>
          <w:p w:rsidR="00054012" w:rsidRPr="00A36F40" w:rsidRDefault="00054012" w:rsidP="00054012">
            <w:pPr>
              <w:pStyle w:val="NoSpacing"/>
              <w:tabs>
                <w:tab w:val="left" w:pos="284"/>
                <w:tab w:val="left" w:pos="2835"/>
                <w:tab w:val="left" w:pos="5387"/>
                <w:tab w:val="left" w:pos="7938"/>
              </w:tabs>
              <w:jc w:val="center"/>
              <w:rPr>
                <w:rFonts w:ascii="Times New Roman" w:hAnsi="Times New Roman"/>
                <w:szCs w:val="24"/>
              </w:rPr>
            </w:pPr>
            <w:r w:rsidRPr="00A36F40">
              <w:rPr>
                <w:rFonts w:ascii="Times New Roman" w:hAnsi="Times New Roman"/>
                <w:szCs w:val="24"/>
              </w:rPr>
              <w:t>(Đề</w:t>
            </w:r>
            <w:r w:rsidR="00F93FDE">
              <w:rPr>
                <w:rFonts w:ascii="Times New Roman" w:hAnsi="Times New Roman"/>
                <w:szCs w:val="24"/>
              </w:rPr>
              <w:t xml:space="preserve"> có 02</w:t>
            </w:r>
            <w:r w:rsidRPr="00A36F40">
              <w:rPr>
                <w:rFonts w:ascii="Times New Roman" w:hAnsi="Times New Roman"/>
                <w:szCs w:val="24"/>
              </w:rPr>
              <w:t xml:space="preserve"> trang)</w:t>
            </w:r>
          </w:p>
        </w:tc>
        <w:tc>
          <w:tcPr>
            <w:tcW w:w="5239" w:type="dxa"/>
          </w:tcPr>
          <w:p w:rsidR="00054012" w:rsidRPr="00A36F40" w:rsidRDefault="00054012" w:rsidP="00054012">
            <w:pPr>
              <w:pStyle w:val="NoSpacing"/>
              <w:tabs>
                <w:tab w:val="left" w:pos="284"/>
                <w:tab w:val="left" w:pos="2835"/>
                <w:tab w:val="left" w:pos="5387"/>
                <w:tab w:val="left" w:pos="7938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A36F40">
              <w:rPr>
                <w:rFonts w:ascii="Times New Roman" w:hAnsi="Times New Roman"/>
                <w:b/>
                <w:szCs w:val="24"/>
              </w:rPr>
              <w:t>KIỂM TRA CHẤT LƯỢNG</w:t>
            </w:r>
            <w:r w:rsidR="00245532">
              <w:rPr>
                <w:rFonts w:ascii="Times New Roman" w:hAnsi="Times New Roman"/>
                <w:b/>
                <w:szCs w:val="24"/>
              </w:rPr>
              <w:t xml:space="preserve"> GIỮA</w:t>
            </w:r>
            <w:r w:rsidRPr="00A36F40">
              <w:rPr>
                <w:rFonts w:ascii="Times New Roman" w:hAnsi="Times New Roman"/>
                <w:b/>
                <w:szCs w:val="24"/>
              </w:rPr>
              <w:t xml:space="preserve"> HỌ</w:t>
            </w:r>
            <w:r w:rsidR="00245532">
              <w:rPr>
                <w:rFonts w:ascii="Times New Roman" w:hAnsi="Times New Roman"/>
                <w:b/>
                <w:szCs w:val="24"/>
              </w:rPr>
              <w:t>C KÌ 2</w:t>
            </w:r>
          </w:p>
          <w:p w:rsidR="00054012" w:rsidRPr="00A36F40" w:rsidRDefault="00054012" w:rsidP="00054012">
            <w:pPr>
              <w:pStyle w:val="NoSpacing"/>
              <w:tabs>
                <w:tab w:val="left" w:pos="284"/>
                <w:tab w:val="left" w:pos="2835"/>
                <w:tab w:val="left" w:pos="5387"/>
                <w:tab w:val="left" w:pos="7938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A36F40">
              <w:rPr>
                <w:rFonts w:ascii="Times New Roman" w:hAnsi="Times New Roman"/>
                <w:b/>
                <w:szCs w:val="24"/>
              </w:rPr>
              <w:t>NĂM HỌC 2024 – 2025</w:t>
            </w:r>
          </w:p>
          <w:p w:rsidR="00054012" w:rsidRPr="00A36F40" w:rsidRDefault="00054012" w:rsidP="00054012">
            <w:pPr>
              <w:pStyle w:val="NoSpacing"/>
              <w:tabs>
                <w:tab w:val="left" w:pos="284"/>
                <w:tab w:val="left" w:pos="2835"/>
                <w:tab w:val="left" w:pos="5387"/>
                <w:tab w:val="left" w:pos="7938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A36F40">
              <w:rPr>
                <w:rFonts w:ascii="Times New Roman" w:hAnsi="Times New Roman"/>
                <w:b/>
                <w:szCs w:val="24"/>
              </w:rPr>
              <w:t>MÔN: TOÁN – LỚ</w:t>
            </w:r>
            <w:r w:rsidR="00AB3A0B" w:rsidRPr="00A36F40">
              <w:rPr>
                <w:rFonts w:ascii="Times New Roman" w:hAnsi="Times New Roman"/>
                <w:b/>
                <w:szCs w:val="24"/>
              </w:rPr>
              <w:t>P 11</w:t>
            </w:r>
          </w:p>
          <w:p w:rsidR="00054012" w:rsidRPr="00A36F40" w:rsidRDefault="00054012" w:rsidP="00054012">
            <w:pPr>
              <w:pStyle w:val="NoSpacing"/>
              <w:tabs>
                <w:tab w:val="left" w:pos="284"/>
                <w:tab w:val="left" w:pos="2835"/>
                <w:tab w:val="left" w:pos="5387"/>
                <w:tab w:val="left" w:pos="7938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A36F40">
              <w:rPr>
                <w:rFonts w:ascii="Times New Roman" w:hAnsi="Times New Roman"/>
                <w:b/>
                <w:szCs w:val="24"/>
              </w:rPr>
              <w:t>THỜI GIAN: 90 Phút</w:t>
            </w:r>
          </w:p>
        </w:tc>
      </w:tr>
    </w:tbl>
    <w:p w:rsidR="00054012" w:rsidRPr="00A36F40" w:rsidRDefault="00481FB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/>
          <w:b/>
          <w:sz w:val="26"/>
          <w:szCs w:val="26"/>
        </w:rPr>
      </w:pPr>
      <w:r w:rsidRPr="00A36F40"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64453</wp:posOffset>
                </wp:positionH>
                <wp:positionV relativeFrom="paragraph">
                  <wp:posOffset>168593</wp:posOffset>
                </wp:positionV>
                <wp:extent cx="6443662" cy="19050"/>
                <wp:effectExtent l="0" t="0" r="3365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3662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F449CC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1pt,13.3pt" to="512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" strokecolor="black [3200]" strokeweight=".5pt">
                <v:stroke joinstyle="miter"/>
              </v:line>
            </w:pict>
          </mc:Fallback>
        </mc:AlternateContent>
      </w:r>
    </w:p>
    <w:p w:rsidR="00EC64E2" w:rsidRPr="00EC64E2" w:rsidRDefault="00EC64E2" w:rsidP="009213AC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EC64E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  <w:t xml:space="preserve">PHẦN I. Câu trắc nhiệm nhiều phương án lựa chọn. </w:t>
      </w:r>
      <w:r w:rsidRPr="00EC64E2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Thí sinh trả lời từ câu 1 đến cấu 12 </w:t>
      </w:r>
    </w:p>
    <w:p w:rsidR="00EC64E2" w:rsidRPr="00C13C34" w:rsidRDefault="00EC64E2" w:rsidP="00C13C34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EC64E2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Mỗi câu hỏi thí sinh chỉ chọn một phương án</w:t>
      </w:r>
    </w:p>
    <w:p w:rsidR="00BF51D7" w:rsidRPr="00C13C34" w:rsidRDefault="00AA0D03" w:rsidP="009213AC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sz w:val="26"/>
          <w:szCs w:val="26"/>
        </w:rPr>
      </w:pPr>
      <w:r w:rsidRPr="00C13C34">
        <w:rPr>
          <w:rFonts w:ascii="Times New Roman" w:hAnsi="Times New Roman" w:cs="Times New Roman"/>
          <w:b/>
          <w:bCs/>
          <w:sz w:val="26"/>
          <w:szCs w:val="26"/>
          <w:lang w:val="en-US"/>
        </w:rPr>
        <w:t>Câu 1</w:t>
      </w:r>
      <w:r w:rsidR="00AB3A0B" w:rsidRPr="00C13C34">
        <w:rPr>
          <w:rFonts w:ascii="Times New Roman" w:hAnsi="Times New Roman" w:cs="Times New Roman"/>
          <w:b/>
          <w:bCs/>
          <w:sz w:val="26"/>
          <w:szCs w:val="26"/>
          <w:lang w:val="en-US"/>
        </w:rPr>
        <w:t>.</w:t>
      </w:r>
      <w:r w:rsidR="00BF51D7" w:rsidRPr="00C13C3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BF51D7" w:rsidRPr="00C13C34">
        <w:rPr>
          <w:rFonts w:ascii="Times New Roman" w:hAnsi="Times New Roman" w:cs="Times New Roman"/>
          <w:sz w:val="26"/>
          <w:szCs w:val="26"/>
        </w:rPr>
        <w:t xml:space="preserve">Cho số nguyên dương </w:t>
      </w:r>
      <w:bookmarkStart w:id="0" w:name="MTBlankEqn"/>
      <w:r w:rsidR="00F41350" w:rsidRPr="00C13C34">
        <w:rPr>
          <w:rFonts w:ascii="Times New Roman" w:hAnsi="Times New Roman" w:cs="Times New Roman"/>
          <w:position w:val="-6"/>
          <w:sz w:val="26"/>
          <w:szCs w:val="26"/>
        </w:rPr>
        <w:object w:dxaOrig="18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0.9pt" o:ole="">
            <v:imagedata r:id="rId7" o:title=""/>
          </v:shape>
          <o:OLEObject Type="Embed" ProgID="Equation.DSMT4" ShapeID="_x0000_i1025" DrawAspect="Content" ObjectID="_1801938414" r:id="rId8"/>
        </w:object>
      </w:r>
      <w:bookmarkEnd w:id="0"/>
      <w:r w:rsidR="00BF51D7" w:rsidRPr="00C13C34">
        <w:rPr>
          <w:rFonts w:ascii="Times New Roman" w:hAnsi="Times New Roman" w:cs="Times New Roman"/>
          <w:sz w:val="26"/>
          <w:szCs w:val="26"/>
        </w:rPr>
        <w:t xml:space="preserve"> và </w:t>
      </w:r>
      <w:r w:rsidR="00F41350" w:rsidRPr="00C13C34">
        <w:rPr>
          <w:rFonts w:ascii="Times New Roman" w:hAnsi="Times New Roman" w:cs="Times New Roman"/>
          <w:position w:val="-8"/>
          <w:sz w:val="26"/>
          <w:szCs w:val="26"/>
        </w:rPr>
        <w:object w:dxaOrig="880" w:dyaOrig="300">
          <v:shape id="_x0000_i1026" type="#_x0000_t75" style="width:43.9pt;height:15pt" o:ole="">
            <v:imagedata r:id="rId9" o:title=""/>
          </v:shape>
          <o:OLEObject Type="Embed" ProgID="Equation.DSMT4" ShapeID="_x0000_i1026" DrawAspect="Content" ObjectID="_1801938415" r:id="rId10"/>
        </w:object>
      </w:r>
      <w:r w:rsidR="00BF51D7" w:rsidRPr="00C13C34">
        <w:rPr>
          <w:rFonts w:ascii="Times New Roman" w:hAnsi="Times New Roman" w:cs="Times New Roman"/>
          <w:sz w:val="26"/>
          <w:szCs w:val="26"/>
        </w:rPr>
        <w:t>. Khi đó:</w:t>
      </w:r>
      <w:r w:rsidR="00BF51D7" w:rsidRPr="00C13C3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BF51D7" w:rsidRPr="00C13C3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81FB4" w:rsidRPr="00C13C34" w:rsidRDefault="00C13C34" w:rsidP="00C13C34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BF51D7" w:rsidRPr="00C13C34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="00F41350" w:rsidRPr="00C13C34">
        <w:rPr>
          <w:rFonts w:ascii="Times New Roman" w:hAnsi="Times New Roman" w:cs="Times New Roman"/>
          <w:position w:val="-6"/>
          <w:sz w:val="26"/>
          <w:szCs w:val="26"/>
        </w:rPr>
        <w:object w:dxaOrig="1219" w:dyaOrig="340">
          <v:shape id="_x0000_i1027" type="#_x0000_t75" style="width:61.15pt;height:16.9pt" o:ole="">
            <v:imagedata r:id="rId11" o:title=""/>
          </v:shape>
          <o:OLEObject Type="Embed" ProgID="Equation.DSMT4" ShapeID="_x0000_i1027" DrawAspect="Content" ObjectID="_1801938416" r:id="rId12"/>
        </w:object>
      </w:r>
      <w:r w:rsidR="00BF51D7" w:rsidRPr="00C13C34">
        <w:rPr>
          <w:rFonts w:ascii="Times New Roman" w:hAnsi="Times New Roman" w:cs="Times New Roman"/>
          <w:bCs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BF51D7" w:rsidRPr="00C13C34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="00F41350" w:rsidRPr="00C13C34">
        <w:rPr>
          <w:rFonts w:ascii="Times New Roman" w:hAnsi="Times New Roman" w:cs="Times New Roman"/>
          <w:position w:val="-6"/>
          <w:sz w:val="26"/>
          <w:szCs w:val="26"/>
        </w:rPr>
        <w:object w:dxaOrig="1420" w:dyaOrig="340">
          <v:shape id="_x0000_i1028" type="#_x0000_t75" style="width:70.9pt;height:16.9pt" o:ole="">
            <v:imagedata r:id="rId13" o:title=""/>
          </v:shape>
          <o:OLEObject Type="Embed" ProgID="Equation.DSMT4" ShapeID="_x0000_i1028" DrawAspect="Content" ObjectID="_1801938417" r:id="rId14"/>
        </w:object>
      </w:r>
      <w:r w:rsidR="00BF51D7" w:rsidRPr="00C13C34">
        <w:rPr>
          <w:rFonts w:ascii="Times New Roman" w:hAnsi="Times New Roman" w:cs="Times New Roman"/>
          <w:bCs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BF51D7" w:rsidRPr="00C13C34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="00F41350" w:rsidRPr="00C13C34">
        <w:rPr>
          <w:rFonts w:ascii="Times New Roman" w:hAnsi="Times New Roman" w:cs="Times New Roman"/>
          <w:position w:val="-6"/>
          <w:sz w:val="26"/>
          <w:szCs w:val="26"/>
        </w:rPr>
        <w:object w:dxaOrig="1320" w:dyaOrig="340">
          <v:shape id="_x0000_i1029" type="#_x0000_t75" style="width:66pt;height:16.9pt" o:ole="">
            <v:imagedata r:id="rId15" o:title=""/>
          </v:shape>
          <o:OLEObject Type="Embed" ProgID="Equation.DSMT4" ShapeID="_x0000_i1029" DrawAspect="Content" ObjectID="_1801938418" r:id="rId16"/>
        </w:object>
      </w:r>
      <w:r w:rsidR="00BF51D7" w:rsidRPr="00C13C34">
        <w:rPr>
          <w:rFonts w:ascii="Times New Roman" w:hAnsi="Times New Roman" w:cs="Times New Roman"/>
          <w:bCs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BF51D7" w:rsidRPr="00C13C34">
        <w:rPr>
          <w:rFonts w:ascii="Times New Roman" w:hAnsi="Times New Roman" w:cs="Times New Roman"/>
          <w:b/>
          <w:bCs/>
          <w:sz w:val="26"/>
          <w:szCs w:val="26"/>
        </w:rPr>
        <w:t xml:space="preserve">D.  </w:t>
      </w:r>
      <w:r w:rsidR="00F41350" w:rsidRPr="00C13C34">
        <w:rPr>
          <w:rFonts w:ascii="Times New Roman" w:hAnsi="Times New Roman" w:cs="Times New Roman"/>
          <w:position w:val="-18"/>
          <w:sz w:val="26"/>
          <w:szCs w:val="26"/>
        </w:rPr>
        <w:object w:dxaOrig="1219" w:dyaOrig="540">
          <v:shape id="_x0000_i1030" type="#_x0000_t75" style="width:61.15pt;height:27pt" o:ole="">
            <v:imagedata r:id="rId17" o:title=""/>
          </v:shape>
          <o:OLEObject Type="Embed" ProgID="Equation.DSMT4" ShapeID="_x0000_i1030" DrawAspect="Content" ObjectID="_1801938419" r:id="rId18"/>
        </w:object>
      </w:r>
      <w:r w:rsidR="00BF51D7" w:rsidRPr="00C13C34">
        <w:rPr>
          <w:rFonts w:ascii="Times New Roman" w:hAnsi="Times New Roman" w:cs="Times New Roman"/>
          <w:bCs/>
          <w:sz w:val="26"/>
          <w:szCs w:val="26"/>
        </w:rPr>
        <w:t>.</w:t>
      </w:r>
    </w:p>
    <w:p w:rsidR="00BF51D7" w:rsidRPr="00C13C34" w:rsidRDefault="00EE2222" w:rsidP="00C13C34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sz w:val="26"/>
          <w:szCs w:val="26"/>
        </w:rPr>
      </w:pPr>
      <w:r w:rsidRPr="00C13C34">
        <w:rPr>
          <w:rFonts w:ascii="Times New Roman" w:hAnsi="Times New Roman" w:cs="Times New Roman"/>
          <w:b/>
          <w:bCs/>
          <w:sz w:val="26"/>
          <w:szCs w:val="26"/>
        </w:rPr>
        <w:t>Câu 2.</w:t>
      </w:r>
      <w:r w:rsidR="00BF51D7" w:rsidRPr="00C13C3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BF51D7" w:rsidRPr="00C13C34">
        <w:rPr>
          <w:rFonts w:ascii="Times New Roman" w:hAnsi="Times New Roman" w:cs="Times New Roman"/>
          <w:sz w:val="26"/>
          <w:szCs w:val="26"/>
        </w:rPr>
        <w:t xml:space="preserve">Cho </w:t>
      </w:r>
      <w:r w:rsidR="00F41350" w:rsidRPr="00C13C34">
        <w:rPr>
          <w:rFonts w:ascii="Times New Roman" w:hAnsi="Times New Roman" w:cs="Times New Roman"/>
          <w:position w:val="-8"/>
          <w:sz w:val="26"/>
          <w:szCs w:val="26"/>
        </w:rPr>
        <w:object w:dxaOrig="1280" w:dyaOrig="300">
          <v:shape id="_x0000_i1031" type="#_x0000_t75" style="width:64.15pt;height:15pt" o:ole="">
            <v:imagedata r:id="rId19" o:title=""/>
          </v:shape>
          <o:OLEObject Type="Embed" ProgID="Equation.DSMT4" ShapeID="_x0000_i1031" DrawAspect="Content" ObjectID="_1801938420" r:id="rId20"/>
        </w:object>
      </w:r>
      <w:r w:rsidR="00BF51D7" w:rsidRPr="00C13C34">
        <w:rPr>
          <w:rFonts w:ascii="Times New Roman" w:hAnsi="Times New Roman" w:cs="Times New Roman"/>
          <w:sz w:val="26"/>
          <w:szCs w:val="26"/>
        </w:rPr>
        <w:t xml:space="preserve">, với điều kiện nào của </w:t>
      </w:r>
      <w:r w:rsidR="00F41350" w:rsidRPr="00C13C34">
        <w:rPr>
          <w:rFonts w:ascii="Times New Roman" w:hAnsi="Times New Roman" w:cs="Times New Roman"/>
          <w:position w:val="-6"/>
          <w:sz w:val="26"/>
          <w:szCs w:val="26"/>
        </w:rPr>
        <w:object w:dxaOrig="180" w:dyaOrig="220">
          <v:shape id="_x0000_i1032" type="#_x0000_t75" style="width:9pt;height:10.9pt" o:ole="">
            <v:imagedata r:id="rId21" o:title=""/>
          </v:shape>
          <o:OLEObject Type="Embed" ProgID="Equation.DSMT4" ShapeID="_x0000_i1032" DrawAspect="Content" ObjectID="_1801938421" r:id="rId22"/>
        </w:object>
      </w:r>
      <w:r w:rsidR="00BF51D7" w:rsidRPr="00C13C34">
        <w:rPr>
          <w:rFonts w:ascii="Times New Roman" w:hAnsi="Times New Roman" w:cs="Times New Roman"/>
          <w:sz w:val="26"/>
          <w:szCs w:val="26"/>
        </w:rPr>
        <w:t xml:space="preserve"> thì đẳng thức sau xảy ra: </w:t>
      </w:r>
      <w:r w:rsidR="00F41350" w:rsidRPr="00C13C34">
        <w:rPr>
          <w:rFonts w:ascii="Times New Roman" w:hAnsi="Times New Roman" w:cs="Times New Roman"/>
          <w:position w:val="-26"/>
          <w:sz w:val="26"/>
          <w:szCs w:val="26"/>
        </w:rPr>
        <w:object w:dxaOrig="940" w:dyaOrig="660">
          <v:shape id="_x0000_i1033" type="#_x0000_t75" style="width:47.25pt;height:33pt" o:ole="">
            <v:imagedata r:id="rId23" o:title=""/>
          </v:shape>
          <o:OLEObject Type="Embed" ProgID="Equation.DSMT4" ShapeID="_x0000_i1033" DrawAspect="Content" ObjectID="_1801938422" r:id="rId24"/>
        </w:object>
      </w:r>
      <w:r w:rsidR="00BF51D7" w:rsidRPr="00C13C3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F51D7" w:rsidRPr="00C13C34" w:rsidRDefault="00C13C34" w:rsidP="00C13C34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BF51D7" w:rsidRPr="00C13C34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="005B59DB" w:rsidRPr="005B59DB">
        <w:rPr>
          <w:rFonts w:ascii="Times New Roman" w:hAnsi="Times New Roman" w:cs="Times New Roman"/>
          <w:position w:val="-8"/>
          <w:sz w:val="26"/>
          <w:szCs w:val="26"/>
        </w:rPr>
        <w:object w:dxaOrig="560" w:dyaOrig="300">
          <v:shape id="_x0000_i1139" type="#_x0000_t75" style="width:28.15pt;height:15pt" o:ole="">
            <v:imagedata r:id="rId25" o:title=""/>
          </v:shape>
          <o:OLEObject Type="Embed" ProgID="Equation.DSMT4" ShapeID="_x0000_i1139" DrawAspect="Content" ObjectID="_1801938423" r:id="rId26"/>
        </w:object>
      </w:r>
      <w:r w:rsidRPr="008540AC">
        <w:rPr>
          <w:rFonts w:ascii="Times New Roman" w:hAnsi="Times New Roman" w:cs="Times New Roman"/>
          <w:bCs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BF51D7" w:rsidRPr="00C13C34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="00F41350" w:rsidRPr="00C13C34">
        <w:rPr>
          <w:rFonts w:ascii="Times New Roman" w:hAnsi="Times New Roman" w:cs="Times New Roman"/>
          <w:position w:val="-6"/>
          <w:sz w:val="26"/>
          <w:szCs w:val="26"/>
        </w:rPr>
        <w:object w:dxaOrig="580" w:dyaOrig="279">
          <v:shape id="_x0000_i1035" type="#_x0000_t75" style="width:28.9pt;height:13.9pt" o:ole="">
            <v:imagedata r:id="rId27" o:title=""/>
          </v:shape>
          <o:OLEObject Type="Embed" ProgID="Equation.DSMT4" ShapeID="_x0000_i1035" DrawAspect="Content" ObjectID="_1801938424" r:id="rId28"/>
        </w:object>
      </w:r>
      <w:r w:rsidRPr="008540AC">
        <w:rPr>
          <w:rFonts w:ascii="Times New Roman" w:hAnsi="Times New Roman" w:cs="Times New Roman"/>
          <w:bCs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BF51D7" w:rsidRPr="00C13C34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="00F41350" w:rsidRPr="00C13C34">
        <w:rPr>
          <w:rFonts w:ascii="Times New Roman" w:hAnsi="Times New Roman" w:cs="Times New Roman"/>
          <w:position w:val="-6"/>
          <w:sz w:val="26"/>
          <w:szCs w:val="26"/>
        </w:rPr>
        <w:object w:dxaOrig="580" w:dyaOrig="279">
          <v:shape id="_x0000_i1036" type="#_x0000_t75" style="width:28.9pt;height:13.9pt" o:ole="">
            <v:imagedata r:id="rId29" o:title=""/>
          </v:shape>
          <o:OLEObject Type="Embed" ProgID="Equation.DSMT4" ShapeID="_x0000_i1036" DrawAspect="Content" ObjectID="_1801938425" r:id="rId30"/>
        </w:object>
      </w:r>
      <w:r w:rsidRPr="008540AC">
        <w:rPr>
          <w:rFonts w:ascii="Times New Roman" w:hAnsi="Times New Roman" w:cs="Times New Roman"/>
          <w:bCs/>
          <w:sz w:val="26"/>
          <w:szCs w:val="26"/>
        </w:rPr>
        <w:t>.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BF51D7" w:rsidRPr="00C13C34">
        <w:rPr>
          <w:rFonts w:ascii="Times New Roman" w:hAnsi="Times New Roman" w:cs="Times New Roman"/>
          <w:b/>
          <w:bCs/>
          <w:sz w:val="26"/>
          <w:szCs w:val="26"/>
        </w:rPr>
        <w:t xml:space="preserve">D.  </w:t>
      </w:r>
      <w:r w:rsidR="00F41350" w:rsidRPr="00C13C34">
        <w:rPr>
          <w:rFonts w:ascii="Times New Roman" w:hAnsi="Times New Roman" w:cs="Times New Roman"/>
          <w:position w:val="-6"/>
          <w:sz w:val="26"/>
          <w:szCs w:val="26"/>
        </w:rPr>
        <w:object w:dxaOrig="560" w:dyaOrig="279">
          <v:shape id="_x0000_i1037" type="#_x0000_t75" style="width:28.15pt;height:13.9pt" o:ole="">
            <v:imagedata r:id="rId31" o:title=""/>
          </v:shape>
          <o:OLEObject Type="Embed" ProgID="Equation.DSMT4" ShapeID="_x0000_i1037" DrawAspect="Content" ObjectID="_1801938426" r:id="rId32"/>
        </w:object>
      </w:r>
      <w:r w:rsidR="00BF51D7" w:rsidRPr="008540AC">
        <w:rPr>
          <w:rFonts w:ascii="Times New Roman" w:hAnsi="Times New Roman" w:cs="Times New Roman"/>
          <w:bCs/>
          <w:sz w:val="26"/>
          <w:szCs w:val="26"/>
        </w:rPr>
        <w:t>.</w:t>
      </w:r>
    </w:p>
    <w:p w:rsidR="00BF51D7" w:rsidRPr="00C13C34" w:rsidRDefault="00C5758D" w:rsidP="00C13C34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sz w:val="26"/>
          <w:szCs w:val="26"/>
          <w:lang w:val="nl-NL"/>
        </w:rPr>
      </w:pPr>
      <w:r w:rsidRPr="00C13C34">
        <w:rPr>
          <w:rFonts w:ascii="Times New Roman" w:hAnsi="Times New Roman" w:cs="Times New Roman"/>
          <w:b/>
          <w:bCs/>
          <w:sz w:val="26"/>
          <w:szCs w:val="26"/>
          <w:lang w:val="en-US"/>
        </w:rPr>
        <w:t>Câu 3.</w:t>
      </w:r>
      <w:r w:rsidRPr="00C13C3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4B4761">
        <w:rPr>
          <w:rFonts w:ascii="Times New Roman" w:hAnsi="Times New Roman" w:cs="Times New Roman"/>
          <w:sz w:val="26"/>
          <w:szCs w:val="26"/>
          <w:lang w:val="en-US"/>
        </w:rPr>
        <w:t xml:space="preserve">Cho </w:t>
      </w:r>
      <w:r w:rsidR="004B4761" w:rsidRPr="004B4761">
        <w:rPr>
          <w:rFonts w:ascii="Times New Roman" w:hAnsi="Times New Roman" w:cs="Times New Roman"/>
          <w:position w:val="-8"/>
          <w:sz w:val="26"/>
          <w:szCs w:val="26"/>
          <w:lang w:val="en-US"/>
        </w:rPr>
        <w:object w:dxaOrig="380" w:dyaOrig="300">
          <v:shape id="_x0000_i1038" type="#_x0000_t75" style="width:19.15pt;height:15pt" o:ole="">
            <v:imagedata r:id="rId33" o:title=""/>
          </v:shape>
          <o:OLEObject Type="Embed" ProgID="Equation.DSMT4" ShapeID="_x0000_i1038" DrawAspect="Content" ObjectID="_1801938427" r:id="rId34"/>
        </w:object>
      </w:r>
      <w:r w:rsidR="004B4761">
        <w:rPr>
          <w:rFonts w:ascii="Times New Roman" w:hAnsi="Times New Roman" w:cs="Times New Roman"/>
          <w:sz w:val="26"/>
          <w:szCs w:val="26"/>
          <w:lang w:val="en-US"/>
        </w:rPr>
        <w:t xml:space="preserve"> là các số thực dương</w:t>
      </w:r>
      <w:r w:rsidR="00782C12">
        <w:rPr>
          <w:rFonts w:ascii="Times New Roman" w:hAnsi="Times New Roman" w:cs="Times New Roman"/>
          <w:sz w:val="26"/>
          <w:szCs w:val="26"/>
          <w:lang w:val="en-US"/>
        </w:rPr>
        <w:t xml:space="preserve"> và </w:t>
      </w:r>
      <w:r w:rsidR="004B4761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782C12" w:rsidRPr="00782C12">
        <w:rPr>
          <w:rFonts w:ascii="Times New Roman" w:hAnsi="Times New Roman" w:cs="Times New Roman"/>
          <w:position w:val="-6"/>
          <w:sz w:val="26"/>
          <w:szCs w:val="26"/>
          <w:lang w:val="en-US"/>
        </w:rPr>
        <w:object w:dxaOrig="560" w:dyaOrig="279">
          <v:shape id="_x0000_i1039" type="#_x0000_t75" style="width:28.15pt;height:13.9pt" o:ole="">
            <v:imagedata r:id="rId35" o:title=""/>
          </v:shape>
          <o:OLEObject Type="Embed" ProgID="Equation.DSMT4" ShapeID="_x0000_i1039" DrawAspect="Content" ObjectID="_1801938428" r:id="rId36"/>
        </w:object>
      </w:r>
      <w:r w:rsidR="004B4761">
        <w:rPr>
          <w:rFonts w:ascii="Times New Roman" w:hAnsi="Times New Roman" w:cs="Times New Roman"/>
          <w:sz w:val="26"/>
          <w:szCs w:val="26"/>
          <w:lang w:val="en-US"/>
        </w:rPr>
        <w:t xml:space="preserve">. Khi đó </w:t>
      </w:r>
      <w:r w:rsidR="004B4761" w:rsidRPr="00C13C34">
        <w:rPr>
          <w:rFonts w:ascii="Times New Roman" w:hAnsi="Times New Roman" w:cs="Times New Roman"/>
          <w:position w:val="-12"/>
          <w:sz w:val="26"/>
          <w:szCs w:val="26"/>
        </w:rPr>
        <w:object w:dxaOrig="720" w:dyaOrig="400">
          <v:shape id="_x0000_i1040" type="#_x0000_t75" style="width:36pt;height:20.25pt" o:ole="">
            <v:imagedata r:id="rId37" o:title=""/>
          </v:shape>
          <o:OLEObject Type="Embed" ProgID="Equation.DSMT4" ShapeID="_x0000_i1040" DrawAspect="Content" ObjectID="_1801938429" r:id="rId38"/>
        </w:object>
      </w:r>
      <w:r w:rsidR="00BF51D7" w:rsidRPr="00C13C34">
        <w:rPr>
          <w:rFonts w:ascii="Times New Roman" w:hAnsi="Times New Roman" w:cs="Times New Roman"/>
          <w:sz w:val="26"/>
          <w:szCs w:val="26"/>
          <w:lang w:val="nl-NL"/>
        </w:rPr>
        <w:t xml:space="preserve"> bằng</w:t>
      </w:r>
    </w:p>
    <w:p w:rsidR="00BF51D7" w:rsidRPr="00C13C34" w:rsidRDefault="00BF51D7" w:rsidP="00C13C34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sz w:val="26"/>
          <w:szCs w:val="26"/>
        </w:rPr>
      </w:pPr>
      <w:r w:rsidRPr="00C13C34">
        <w:rPr>
          <w:rFonts w:ascii="Times New Roman" w:hAnsi="Times New Roman" w:cs="Times New Roman"/>
          <w:b/>
          <w:sz w:val="26"/>
          <w:szCs w:val="26"/>
          <w:lang w:val="nl-NL"/>
        </w:rPr>
        <w:tab/>
        <w:t xml:space="preserve">A. </w:t>
      </w:r>
      <w:r w:rsidR="004B4761" w:rsidRPr="004B4761">
        <w:rPr>
          <w:rFonts w:ascii="Times New Roman" w:hAnsi="Times New Roman" w:cs="Times New Roman"/>
          <w:position w:val="-4"/>
          <w:sz w:val="26"/>
          <w:szCs w:val="26"/>
        </w:rPr>
        <w:object w:dxaOrig="180" w:dyaOrig="260">
          <v:shape id="_x0000_i1041" type="#_x0000_t75" style="width:9pt;height:13.15pt" o:ole="">
            <v:imagedata r:id="rId39" o:title=""/>
          </v:shape>
          <o:OLEObject Type="Embed" ProgID="Equation.DSMT4" ShapeID="_x0000_i1041" DrawAspect="Content" ObjectID="_1801938430" r:id="rId40"/>
        </w:object>
      </w:r>
      <w:r w:rsidRPr="00C13C34">
        <w:rPr>
          <w:rFonts w:ascii="Times New Roman" w:hAnsi="Times New Roman" w:cs="Times New Roman"/>
          <w:sz w:val="26"/>
          <w:szCs w:val="26"/>
          <w:lang w:val="nl-NL"/>
        </w:rPr>
        <w:t>.</w:t>
      </w:r>
      <w:r w:rsidRPr="00C13C34">
        <w:rPr>
          <w:rFonts w:ascii="Times New Roman" w:hAnsi="Times New Roman" w:cs="Times New Roman"/>
          <w:sz w:val="26"/>
          <w:szCs w:val="26"/>
        </w:rPr>
        <w:tab/>
      </w:r>
      <w:r w:rsidRPr="00C13C34">
        <w:rPr>
          <w:rFonts w:ascii="Times New Roman" w:hAnsi="Times New Roman" w:cs="Times New Roman"/>
          <w:b/>
          <w:sz w:val="26"/>
          <w:szCs w:val="26"/>
          <w:lang w:val="nl-NL"/>
        </w:rPr>
        <w:t xml:space="preserve">B. </w:t>
      </w:r>
      <w:r w:rsidR="004B4761" w:rsidRPr="004B4761">
        <w:rPr>
          <w:rFonts w:ascii="Times New Roman" w:hAnsi="Times New Roman" w:cs="Times New Roman"/>
          <w:position w:val="-6"/>
          <w:sz w:val="26"/>
          <w:szCs w:val="26"/>
        </w:rPr>
        <w:object w:dxaOrig="180" w:dyaOrig="279">
          <v:shape id="_x0000_i1042" type="#_x0000_t75" style="width:9pt;height:14.25pt" o:ole="">
            <v:imagedata r:id="rId41" o:title=""/>
          </v:shape>
          <o:OLEObject Type="Embed" ProgID="Equation.DSMT4" ShapeID="_x0000_i1042" DrawAspect="Content" ObjectID="_1801938431" r:id="rId42"/>
        </w:object>
      </w:r>
      <w:r w:rsidRPr="00C13C34">
        <w:rPr>
          <w:rFonts w:ascii="Times New Roman" w:hAnsi="Times New Roman" w:cs="Times New Roman"/>
          <w:sz w:val="26"/>
          <w:szCs w:val="26"/>
          <w:lang w:val="nl-NL"/>
        </w:rPr>
        <w:t>.</w:t>
      </w:r>
      <w:r w:rsidRPr="00C13C34">
        <w:rPr>
          <w:rFonts w:ascii="Times New Roman" w:hAnsi="Times New Roman" w:cs="Times New Roman"/>
          <w:sz w:val="26"/>
          <w:szCs w:val="26"/>
        </w:rPr>
        <w:tab/>
      </w:r>
      <w:r w:rsidRPr="00C13C34">
        <w:rPr>
          <w:rFonts w:ascii="Times New Roman" w:hAnsi="Times New Roman" w:cs="Times New Roman"/>
          <w:b/>
          <w:sz w:val="26"/>
          <w:szCs w:val="26"/>
          <w:lang w:val="nl-NL"/>
        </w:rPr>
        <w:t xml:space="preserve">C. </w:t>
      </w:r>
      <w:r w:rsidR="004B4761" w:rsidRPr="004B4761">
        <w:rPr>
          <w:rFonts w:ascii="Times New Roman" w:hAnsi="Times New Roman" w:cs="Times New Roman"/>
          <w:position w:val="-6"/>
          <w:sz w:val="26"/>
          <w:szCs w:val="26"/>
        </w:rPr>
        <w:object w:dxaOrig="180" w:dyaOrig="220">
          <v:shape id="_x0000_i1043" type="#_x0000_t75" style="width:9pt;height:11.25pt" o:ole="">
            <v:imagedata r:id="rId43" o:title=""/>
          </v:shape>
          <o:OLEObject Type="Embed" ProgID="Equation.DSMT4" ShapeID="_x0000_i1043" DrawAspect="Content" ObjectID="_1801938432" r:id="rId44"/>
        </w:object>
      </w:r>
      <w:r w:rsidRPr="00C13C34">
        <w:rPr>
          <w:rFonts w:ascii="Times New Roman" w:hAnsi="Times New Roman" w:cs="Times New Roman"/>
          <w:sz w:val="26"/>
          <w:szCs w:val="26"/>
          <w:lang w:val="nl-NL"/>
        </w:rPr>
        <w:t>.</w:t>
      </w:r>
      <w:r w:rsidRPr="00C13C34">
        <w:rPr>
          <w:rFonts w:ascii="Times New Roman" w:hAnsi="Times New Roman" w:cs="Times New Roman"/>
          <w:sz w:val="26"/>
          <w:szCs w:val="26"/>
        </w:rPr>
        <w:tab/>
      </w:r>
      <w:r w:rsidRPr="00C13C34">
        <w:rPr>
          <w:rFonts w:ascii="Times New Roman" w:hAnsi="Times New Roman" w:cs="Times New Roman"/>
          <w:b/>
          <w:sz w:val="26"/>
          <w:szCs w:val="26"/>
          <w:lang w:val="nl-NL"/>
        </w:rPr>
        <w:t xml:space="preserve">D. </w:t>
      </w:r>
      <w:r w:rsidR="004B4761" w:rsidRPr="004B4761">
        <w:rPr>
          <w:rFonts w:ascii="Times New Roman" w:hAnsi="Times New Roman" w:cs="Times New Roman"/>
          <w:b/>
          <w:position w:val="-6"/>
          <w:sz w:val="26"/>
          <w:szCs w:val="26"/>
          <w:lang w:val="nl-NL"/>
        </w:rPr>
        <w:object w:dxaOrig="260" w:dyaOrig="340">
          <v:shape id="_x0000_i1044" type="#_x0000_t75" style="width:13.15pt;height:16.9pt" o:ole="">
            <v:imagedata r:id="rId45" o:title=""/>
          </v:shape>
          <o:OLEObject Type="Embed" ProgID="Equation.DSMT4" ShapeID="_x0000_i1044" DrawAspect="Content" ObjectID="_1801938433" r:id="rId46"/>
        </w:object>
      </w:r>
      <w:r w:rsidRPr="00C13C34"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:rsidR="00BF51D7" w:rsidRPr="00C13C34" w:rsidRDefault="00EC64E2" w:rsidP="00C13C34">
      <w:pPr>
        <w:pStyle w:val="ListParagraph1"/>
        <w:tabs>
          <w:tab w:val="left" w:pos="284"/>
          <w:tab w:val="left" w:pos="2835"/>
          <w:tab w:val="left" w:pos="5387"/>
          <w:tab w:val="left" w:pos="7938"/>
        </w:tabs>
        <w:spacing w:after="0"/>
        <w:ind w:left="0"/>
        <w:rPr>
          <w:rFonts w:ascii="Times New Roman" w:hAnsi="Times New Roman"/>
          <w:b/>
          <w:sz w:val="26"/>
          <w:szCs w:val="26"/>
        </w:rPr>
      </w:pPr>
      <w:r w:rsidRPr="00C13C34">
        <w:rPr>
          <w:rFonts w:ascii="Times New Roman" w:hAnsi="Times New Roman"/>
          <w:b/>
          <w:sz w:val="26"/>
          <w:szCs w:val="26"/>
        </w:rPr>
        <w:t>Câu 4.</w:t>
      </w:r>
      <w:r w:rsidR="00BF51D7" w:rsidRPr="00C13C34">
        <w:rPr>
          <w:rFonts w:ascii="Times New Roman" w:hAnsi="Times New Roman"/>
          <w:sz w:val="26"/>
          <w:szCs w:val="26"/>
        </w:rPr>
        <w:t xml:space="preserve"> Với </w:t>
      </w:r>
      <w:r w:rsidR="00E4093E" w:rsidRPr="00E4093E">
        <w:rPr>
          <w:rFonts w:ascii="Times New Roman" w:hAnsi="Times New Roman"/>
          <w:i/>
          <w:position w:val="-8"/>
          <w:sz w:val="26"/>
          <w:szCs w:val="26"/>
        </w:rPr>
        <w:object w:dxaOrig="380" w:dyaOrig="300">
          <v:shape id="_x0000_i1045" type="#_x0000_t75" style="width:19.15pt;height:15pt" o:ole="">
            <v:imagedata r:id="rId47" o:title=""/>
          </v:shape>
          <o:OLEObject Type="Embed" ProgID="Equation.DSMT4" ShapeID="_x0000_i1045" DrawAspect="Content" ObjectID="_1801938434" r:id="rId48"/>
        </w:object>
      </w:r>
      <w:r w:rsidR="00E4093E">
        <w:rPr>
          <w:rFonts w:ascii="Times New Roman" w:hAnsi="Times New Roman"/>
          <w:i/>
          <w:sz w:val="26"/>
          <w:szCs w:val="26"/>
        </w:rPr>
        <w:t xml:space="preserve"> </w:t>
      </w:r>
      <w:r w:rsidR="00BF51D7" w:rsidRPr="00C13C34">
        <w:rPr>
          <w:rFonts w:ascii="Times New Roman" w:hAnsi="Times New Roman"/>
          <w:sz w:val="26"/>
          <w:szCs w:val="26"/>
        </w:rPr>
        <w:t xml:space="preserve"> là</w:t>
      </w:r>
      <w:r w:rsidR="00E4093E">
        <w:rPr>
          <w:rFonts w:ascii="Times New Roman" w:hAnsi="Times New Roman"/>
          <w:sz w:val="26"/>
          <w:szCs w:val="26"/>
        </w:rPr>
        <w:t xml:space="preserve"> các</w:t>
      </w:r>
      <w:r w:rsidR="00BF51D7" w:rsidRPr="00C13C34">
        <w:rPr>
          <w:rFonts w:ascii="Times New Roman" w:hAnsi="Times New Roman"/>
          <w:sz w:val="26"/>
          <w:szCs w:val="26"/>
        </w:rPr>
        <w:t xml:space="preserve"> số thực dương tùy ý, </w:t>
      </w:r>
      <w:r w:rsidR="00F41350" w:rsidRPr="00C13C34">
        <w:rPr>
          <w:rFonts w:ascii="Times New Roman" w:hAnsi="Times New Roman"/>
          <w:position w:val="-16"/>
          <w:sz w:val="26"/>
          <w:szCs w:val="26"/>
        </w:rPr>
        <w:object w:dxaOrig="980" w:dyaOrig="440">
          <v:shape id="_x0000_i1046" type="#_x0000_t75" style="width:49.15pt;height:21.75pt" o:ole="">
            <v:imagedata r:id="rId49" o:title=""/>
          </v:shape>
          <o:OLEObject Type="Embed" ProgID="Equation.DSMT4" ShapeID="_x0000_i1046" DrawAspect="Content" ObjectID="_1801938435" r:id="rId50"/>
        </w:object>
      </w:r>
      <w:r w:rsidR="00BF51D7" w:rsidRPr="00C13C34">
        <w:rPr>
          <w:rFonts w:ascii="Times New Roman" w:hAnsi="Times New Roman"/>
          <w:sz w:val="26"/>
          <w:szCs w:val="26"/>
        </w:rPr>
        <w:t>bằng</w:t>
      </w:r>
    </w:p>
    <w:p w:rsidR="00315D98" w:rsidRPr="00C13C34" w:rsidRDefault="00BF51D7" w:rsidP="00C13C34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eastAsia="Calibri" w:hAnsi="Times New Roman" w:cs="Times New Roman"/>
          <w:sz w:val="26"/>
          <w:szCs w:val="26"/>
        </w:rPr>
      </w:pPr>
      <w:r w:rsidRPr="00C13C34">
        <w:rPr>
          <w:rFonts w:ascii="Times New Roman" w:eastAsia="Calibri" w:hAnsi="Times New Roman" w:cs="Times New Roman"/>
          <w:b/>
          <w:sz w:val="26"/>
          <w:szCs w:val="26"/>
          <w:lang w:val="en-US"/>
        </w:rPr>
        <w:tab/>
        <w:t xml:space="preserve">A. </w:t>
      </w:r>
      <w:r w:rsidR="00F41350" w:rsidRPr="00C13C34">
        <w:rPr>
          <w:rFonts w:ascii="Times New Roman" w:hAnsi="Times New Roman" w:cs="Times New Roman"/>
          <w:position w:val="-12"/>
          <w:sz w:val="26"/>
          <w:szCs w:val="26"/>
        </w:rPr>
        <w:object w:dxaOrig="1500" w:dyaOrig="380">
          <v:shape id="_x0000_i1047" type="#_x0000_t75" style="width:75pt;height:19.15pt" o:ole="">
            <v:imagedata r:id="rId51" o:title=""/>
          </v:shape>
          <o:OLEObject Type="Embed" ProgID="Equation.DSMT4" ShapeID="_x0000_i1047" DrawAspect="Content" ObjectID="_1801938436" r:id="rId52"/>
        </w:object>
      </w:r>
      <w:r w:rsidRPr="00C13C34">
        <w:rPr>
          <w:rFonts w:ascii="Times New Roman" w:eastAsia="Calibri" w:hAnsi="Times New Roman" w:cs="Times New Roman"/>
          <w:sz w:val="26"/>
          <w:szCs w:val="26"/>
        </w:rPr>
        <w:t>.</w:t>
      </w:r>
      <w:r w:rsidRPr="00C13C34">
        <w:rPr>
          <w:rFonts w:ascii="Times New Roman" w:eastAsia="Calibri" w:hAnsi="Times New Roman" w:cs="Times New Roman"/>
          <w:sz w:val="26"/>
          <w:szCs w:val="26"/>
        </w:rPr>
        <w:tab/>
      </w:r>
      <w:r w:rsidRPr="00C13C34">
        <w:rPr>
          <w:rFonts w:ascii="Times New Roman" w:eastAsia="Calibri" w:hAnsi="Times New Roman" w:cs="Times New Roman"/>
          <w:b/>
          <w:sz w:val="26"/>
          <w:szCs w:val="26"/>
        </w:rPr>
        <w:t xml:space="preserve">B. </w:t>
      </w:r>
      <w:r w:rsidR="00F41350" w:rsidRPr="00C13C34">
        <w:rPr>
          <w:rFonts w:ascii="Times New Roman" w:hAnsi="Times New Roman" w:cs="Times New Roman"/>
          <w:position w:val="-12"/>
          <w:sz w:val="26"/>
          <w:szCs w:val="26"/>
        </w:rPr>
        <w:object w:dxaOrig="1480" w:dyaOrig="380">
          <v:shape id="_x0000_i1048" type="#_x0000_t75" style="width:74.25pt;height:19.15pt" o:ole="">
            <v:imagedata r:id="rId53" o:title=""/>
          </v:shape>
          <o:OLEObject Type="Embed" ProgID="Equation.DSMT4" ShapeID="_x0000_i1048" DrawAspect="Content" ObjectID="_1801938437" r:id="rId54"/>
        </w:object>
      </w:r>
      <w:r w:rsidRPr="00C13C34">
        <w:rPr>
          <w:rFonts w:ascii="Times New Roman" w:eastAsia="Calibri" w:hAnsi="Times New Roman" w:cs="Times New Roman"/>
          <w:sz w:val="26"/>
          <w:szCs w:val="26"/>
        </w:rPr>
        <w:t>.</w:t>
      </w:r>
      <w:r w:rsidRPr="00C13C34">
        <w:rPr>
          <w:rFonts w:ascii="Times New Roman" w:eastAsia="Calibri" w:hAnsi="Times New Roman" w:cs="Times New Roman"/>
          <w:sz w:val="26"/>
          <w:szCs w:val="26"/>
        </w:rPr>
        <w:tab/>
      </w:r>
      <w:r w:rsidRPr="00C13C34">
        <w:rPr>
          <w:rFonts w:ascii="Times New Roman" w:eastAsia="Calibri" w:hAnsi="Times New Roman" w:cs="Times New Roman"/>
          <w:b/>
          <w:sz w:val="26"/>
          <w:szCs w:val="26"/>
        </w:rPr>
        <w:t xml:space="preserve">C. </w:t>
      </w:r>
      <w:r w:rsidR="00F41350" w:rsidRPr="00C13C34">
        <w:rPr>
          <w:rFonts w:ascii="Times New Roman" w:hAnsi="Times New Roman" w:cs="Times New Roman"/>
          <w:position w:val="-24"/>
          <w:sz w:val="26"/>
          <w:szCs w:val="26"/>
        </w:rPr>
        <w:object w:dxaOrig="1040" w:dyaOrig="639">
          <v:shape id="_x0000_i1049" type="#_x0000_t75" style="width:51.75pt;height:32.25pt" o:ole="">
            <v:imagedata r:id="rId55" o:title=""/>
          </v:shape>
          <o:OLEObject Type="Embed" ProgID="Equation.DSMT4" ShapeID="_x0000_i1049" DrawAspect="Content" ObjectID="_1801938438" r:id="rId56"/>
        </w:object>
      </w:r>
      <w:r w:rsidRPr="00C13C34">
        <w:rPr>
          <w:rFonts w:ascii="Times New Roman" w:eastAsia="Calibri" w:hAnsi="Times New Roman" w:cs="Times New Roman"/>
          <w:sz w:val="26"/>
          <w:szCs w:val="26"/>
        </w:rPr>
        <w:t>.</w:t>
      </w:r>
      <w:r w:rsidRPr="00C13C34">
        <w:rPr>
          <w:rFonts w:ascii="Times New Roman" w:eastAsia="Calibri" w:hAnsi="Times New Roman" w:cs="Times New Roman"/>
          <w:sz w:val="26"/>
          <w:szCs w:val="26"/>
        </w:rPr>
        <w:tab/>
      </w:r>
      <w:r w:rsidRPr="00C13C34">
        <w:rPr>
          <w:rFonts w:ascii="Times New Roman" w:eastAsia="Calibri" w:hAnsi="Times New Roman" w:cs="Times New Roman"/>
          <w:b/>
          <w:sz w:val="26"/>
          <w:szCs w:val="26"/>
        </w:rPr>
        <w:t>D.</w:t>
      </w:r>
      <w:r w:rsidRPr="00C13C34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 </w:t>
      </w:r>
      <w:r w:rsidR="00F41350" w:rsidRPr="00C13C34">
        <w:rPr>
          <w:rFonts w:ascii="Times New Roman" w:hAnsi="Times New Roman" w:cs="Times New Roman"/>
          <w:position w:val="-24"/>
          <w:sz w:val="26"/>
          <w:szCs w:val="26"/>
        </w:rPr>
        <w:object w:dxaOrig="1040" w:dyaOrig="639">
          <v:shape id="_x0000_i1050" type="#_x0000_t75" style="width:51.75pt;height:32.25pt" o:ole="">
            <v:imagedata r:id="rId57" o:title=""/>
          </v:shape>
          <o:OLEObject Type="Embed" ProgID="Equation.DSMT4" ShapeID="_x0000_i1050" DrawAspect="Content" ObjectID="_1801938439" r:id="rId58"/>
        </w:object>
      </w:r>
      <w:r w:rsidRPr="00C13C34">
        <w:rPr>
          <w:rFonts w:ascii="Times New Roman" w:eastAsia="Calibri" w:hAnsi="Times New Roman" w:cs="Times New Roman"/>
          <w:sz w:val="26"/>
          <w:szCs w:val="26"/>
        </w:rPr>
        <w:t>.</w:t>
      </w:r>
    </w:p>
    <w:p w:rsidR="00AF65F6" w:rsidRPr="00C13C34" w:rsidRDefault="00AF65F6" w:rsidP="00C13C34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  <w:r w:rsidRPr="00C13C34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Câu 5:</w:t>
      </w:r>
      <w:r w:rsidRPr="00C13C34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Trong các hàm số sau, hàm số nào là hàm số mũ?</w:t>
      </w:r>
    </w:p>
    <w:p w:rsidR="00AF65F6" w:rsidRPr="00C13C34" w:rsidRDefault="00C13C34" w:rsidP="00C13C34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ab/>
      </w:r>
      <w:r w:rsidR="00AF65F6" w:rsidRPr="00C13C34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A. </w:t>
      </w:r>
      <w:r w:rsidR="00F41350" w:rsidRPr="00C13C34">
        <w:rPr>
          <w:rFonts w:ascii="Times New Roman" w:hAnsi="Times New Roman" w:cs="Times New Roman"/>
          <w:position w:val="-12"/>
          <w:sz w:val="26"/>
          <w:szCs w:val="26"/>
        </w:rPr>
        <w:object w:dxaOrig="800" w:dyaOrig="420">
          <v:shape id="_x0000_i1051" type="#_x0000_t75" style="width:39.75pt;height:21pt" o:ole="">
            <v:imagedata r:id="rId59" o:title=""/>
          </v:shape>
          <o:OLEObject Type="Embed" ProgID="Equation.DSMT4" ShapeID="_x0000_i1051" DrawAspect="Content" ObjectID="_1801938440" r:id="rId60"/>
        </w:object>
      </w:r>
      <w:r w:rsidR="00AF65F6" w:rsidRPr="008540AC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.</w:t>
      </w:r>
      <w:r w:rsidR="00AF65F6" w:rsidRPr="00C13C34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AF65F6" w:rsidRPr="00C13C34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B.</w:t>
      </w:r>
      <w:r w:rsidR="00AF65F6" w:rsidRPr="00C13C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41350" w:rsidRPr="00C13C34">
        <w:rPr>
          <w:rFonts w:ascii="Times New Roman" w:hAnsi="Times New Roman" w:cs="Times New Roman"/>
          <w:position w:val="-12"/>
          <w:sz w:val="26"/>
          <w:szCs w:val="26"/>
        </w:rPr>
        <w:object w:dxaOrig="700" w:dyaOrig="400">
          <v:shape id="_x0000_i1052" type="#_x0000_t75" style="width:35.25pt;height:20.25pt" o:ole="">
            <v:imagedata r:id="rId61" o:title=""/>
          </v:shape>
          <o:OLEObject Type="Embed" ProgID="Equation.DSMT4" ShapeID="_x0000_i1052" DrawAspect="Content" ObjectID="_1801938441" r:id="rId62"/>
        </w:object>
      </w:r>
      <w:r w:rsidR="00AF65F6" w:rsidRPr="008540AC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.</w:t>
      </w:r>
      <w:r w:rsidR="00AF65F6" w:rsidRPr="00C13C34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AF65F6" w:rsidRPr="00C13C34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C.</w:t>
      </w:r>
      <w:r w:rsidR="00AF65F6" w:rsidRPr="00C13C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41350" w:rsidRPr="00C13C34">
        <w:rPr>
          <w:rFonts w:ascii="Times New Roman" w:hAnsi="Times New Roman" w:cs="Times New Roman"/>
          <w:position w:val="-12"/>
          <w:sz w:val="26"/>
          <w:szCs w:val="26"/>
        </w:rPr>
        <w:object w:dxaOrig="1100" w:dyaOrig="380">
          <v:shape id="_x0000_i1053" type="#_x0000_t75" style="width:55.15pt;height:19.15pt" o:ole="">
            <v:imagedata r:id="rId63" o:title=""/>
          </v:shape>
          <o:OLEObject Type="Embed" ProgID="Equation.DSMT4" ShapeID="_x0000_i1053" DrawAspect="Content" ObjectID="_1801938442" r:id="rId64"/>
        </w:object>
      </w:r>
      <w:r w:rsidR="00AF65F6" w:rsidRPr="008540AC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.</w:t>
      </w:r>
      <w:r w:rsidR="00AF65F6" w:rsidRPr="00C13C34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AF65F6" w:rsidRPr="00C13C34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D.</w:t>
      </w:r>
      <w:r w:rsidR="00AF65F6" w:rsidRPr="00C13C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41350" w:rsidRPr="00C13C34">
        <w:rPr>
          <w:rFonts w:ascii="Times New Roman" w:hAnsi="Times New Roman" w:cs="Times New Roman"/>
          <w:position w:val="-12"/>
          <w:sz w:val="26"/>
          <w:szCs w:val="26"/>
        </w:rPr>
        <w:object w:dxaOrig="700" w:dyaOrig="400">
          <v:shape id="_x0000_i1054" type="#_x0000_t75" style="width:35.25pt;height:20.25pt" o:ole="">
            <v:imagedata r:id="rId65" o:title=""/>
          </v:shape>
          <o:OLEObject Type="Embed" ProgID="Equation.DSMT4" ShapeID="_x0000_i1054" DrawAspect="Content" ObjectID="_1801938443" r:id="rId66"/>
        </w:object>
      </w:r>
      <w:r w:rsidR="00AF65F6" w:rsidRPr="008540AC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.</w:t>
      </w:r>
      <w:r w:rsidR="00AF65F6" w:rsidRPr="00C13C34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 </w:t>
      </w:r>
    </w:p>
    <w:p w:rsidR="00AF65F6" w:rsidRPr="00C13C34" w:rsidRDefault="00AF65F6" w:rsidP="00C13C34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13C34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Câu 6:</w:t>
      </w:r>
      <w:r w:rsidRPr="00C13C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Trong các hàm số sau, hàm số nào là hàm số lôgarit</w:t>
      </w:r>
      <w:r w:rsidR="001E1AD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 xml:space="preserve"> với </w:t>
      </w:r>
      <w:r w:rsidR="001E1ADE" w:rsidRPr="001E1ADE">
        <w:rPr>
          <w:rFonts w:ascii="Times New Roman" w:hAnsi="Times New Roman" w:cs="Times New Roman"/>
          <w:color w:val="000000" w:themeColor="text1"/>
          <w:position w:val="-6"/>
          <w:sz w:val="26"/>
          <w:szCs w:val="26"/>
          <w:lang w:val="en-US"/>
        </w:rPr>
        <w:object w:dxaOrig="580" w:dyaOrig="279">
          <v:shape id="_x0000_i1055" type="#_x0000_t75" style="width:28.9pt;height:13.9pt" o:ole="">
            <v:imagedata r:id="rId67" o:title=""/>
          </v:shape>
          <o:OLEObject Type="Embed" ProgID="Equation.DSMT4" ShapeID="_x0000_i1055" DrawAspect="Content" ObjectID="_1801938444" r:id="rId68"/>
        </w:object>
      </w:r>
      <w:r w:rsidRPr="00C13C34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:rsidR="00AF65F6" w:rsidRPr="00C13C34" w:rsidRDefault="00C13C34" w:rsidP="00C13C34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ab/>
      </w:r>
      <w:r w:rsidR="00AF65F6" w:rsidRPr="00C13C34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A. </w:t>
      </w:r>
      <w:r w:rsidR="00F41350" w:rsidRPr="00C13C34">
        <w:rPr>
          <w:rFonts w:ascii="Times New Roman" w:hAnsi="Times New Roman" w:cs="Times New Roman"/>
          <w:position w:val="-12"/>
          <w:sz w:val="26"/>
          <w:szCs w:val="26"/>
        </w:rPr>
        <w:object w:dxaOrig="680" w:dyaOrig="400">
          <v:shape id="_x0000_i1056" type="#_x0000_t75" style="width:34.15pt;height:20.25pt" o:ole="">
            <v:imagedata r:id="rId69" o:title=""/>
          </v:shape>
          <o:OLEObject Type="Embed" ProgID="Equation.DSMT4" ShapeID="_x0000_i1056" DrawAspect="Content" ObjectID="_1801938445" r:id="rId70"/>
        </w:object>
      </w:r>
      <w:r w:rsidR="00AF65F6" w:rsidRPr="00C13C34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.</w:t>
      </w:r>
      <w:r w:rsidR="00AF65F6" w:rsidRPr="00C13C34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AF65F6" w:rsidRPr="00C13C34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B. </w:t>
      </w:r>
      <w:r w:rsidR="00F41350" w:rsidRPr="00C13C34">
        <w:rPr>
          <w:rFonts w:ascii="Times New Roman" w:hAnsi="Times New Roman" w:cs="Times New Roman"/>
          <w:position w:val="-12"/>
          <w:sz w:val="26"/>
          <w:szCs w:val="26"/>
        </w:rPr>
        <w:object w:dxaOrig="1100" w:dyaOrig="380">
          <v:shape id="_x0000_i1057" type="#_x0000_t75" style="width:55.15pt;height:19.15pt" o:ole="">
            <v:imagedata r:id="rId71" o:title=""/>
          </v:shape>
          <o:OLEObject Type="Embed" ProgID="Equation.DSMT4" ShapeID="_x0000_i1057" DrawAspect="Content" ObjectID="_1801938446" r:id="rId72"/>
        </w:object>
      </w:r>
      <w:r w:rsidR="00AF65F6" w:rsidRPr="00C13C34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.</w:t>
      </w:r>
      <w:r w:rsidR="00AF65F6" w:rsidRPr="00C13C34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AF65F6" w:rsidRPr="00C13C34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C. </w:t>
      </w:r>
      <w:r w:rsidR="00F41350" w:rsidRPr="00C13C34">
        <w:rPr>
          <w:rFonts w:ascii="Times New Roman" w:hAnsi="Times New Roman" w:cs="Times New Roman"/>
          <w:position w:val="-12"/>
          <w:sz w:val="26"/>
          <w:szCs w:val="26"/>
        </w:rPr>
        <w:object w:dxaOrig="1080" w:dyaOrig="380">
          <v:shape id="_x0000_i1058" type="#_x0000_t75" style="width:54pt;height:19.15pt" o:ole="">
            <v:imagedata r:id="rId73" o:title=""/>
          </v:shape>
          <o:OLEObject Type="Embed" ProgID="Equation.DSMT4" ShapeID="_x0000_i1058" DrawAspect="Content" ObjectID="_1801938447" r:id="rId74"/>
        </w:object>
      </w:r>
      <w:r w:rsidR="00AF65F6" w:rsidRPr="00C13C34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.</w:t>
      </w:r>
      <w:r w:rsidR="00AF65F6" w:rsidRPr="00C13C34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AF65F6" w:rsidRPr="00C13C34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 xml:space="preserve">D. </w:t>
      </w:r>
      <w:r w:rsidRPr="00C13C34">
        <w:rPr>
          <w:rFonts w:ascii="Times New Roman" w:hAnsi="Times New Roman" w:cs="Times New Roman"/>
          <w:position w:val="-12"/>
          <w:sz w:val="26"/>
          <w:szCs w:val="26"/>
        </w:rPr>
        <w:object w:dxaOrig="700" w:dyaOrig="400">
          <v:shape id="_x0000_i1059" type="#_x0000_t75" style="width:35.25pt;height:20.25pt" o:ole="">
            <v:imagedata r:id="rId75" o:title=""/>
          </v:shape>
          <o:OLEObject Type="Embed" ProgID="Equation.DSMT4" ShapeID="_x0000_i1059" DrawAspect="Content" ObjectID="_1801938448" r:id="rId76"/>
        </w:object>
      </w:r>
      <w:r w:rsidR="00AF65F6" w:rsidRPr="00C13C34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.</w:t>
      </w:r>
    </w:p>
    <w:p w:rsidR="00AF65F6" w:rsidRPr="00C13C34" w:rsidRDefault="00D715BC" w:rsidP="00C13C34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eastAsia="Arial" w:hAnsi="Times New Roman" w:cs="Times New Roman"/>
          <w:b/>
          <w:color w:val="000000" w:themeColor="text1"/>
          <w:sz w:val="26"/>
          <w:szCs w:val="26"/>
          <w:lang w:val="x-none" w:eastAsia="x-none"/>
        </w:rPr>
      </w:pPr>
      <w:r w:rsidRPr="00C13C34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Câu 7. </w:t>
      </w:r>
      <w:r w:rsidR="00AF65F6" w:rsidRPr="00C13C3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Phương trình </w:t>
      </w:r>
      <w:r w:rsidR="00F41350" w:rsidRPr="00C13C34">
        <w:rPr>
          <w:rFonts w:ascii="Times New Roman" w:hAnsi="Times New Roman" w:cs="Times New Roman"/>
          <w:position w:val="-12"/>
          <w:sz w:val="26"/>
          <w:szCs w:val="26"/>
        </w:rPr>
        <w:object w:dxaOrig="1080" w:dyaOrig="380">
          <v:shape id="_x0000_i1060" type="#_x0000_t75" style="width:54pt;height:19.15pt" o:ole="">
            <v:imagedata r:id="rId77" o:title=""/>
          </v:shape>
          <o:OLEObject Type="Embed" ProgID="Equation.DSMT4" ShapeID="_x0000_i1060" DrawAspect="Content" ObjectID="_1801938449" r:id="rId78"/>
        </w:object>
      </w:r>
      <w:r w:rsidR="00AF65F6" w:rsidRPr="00C13C3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có nghiệm là</w:t>
      </w:r>
    </w:p>
    <w:p w:rsidR="00D715BC" w:rsidRPr="00C13C34" w:rsidRDefault="00C13C34" w:rsidP="00C13C34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eastAsia="Calibri" w:hAnsi="Times New Roman" w:cs="Times New Roman"/>
          <w:color w:val="000000" w:themeColor="text1"/>
          <w:sz w:val="26"/>
          <w:szCs w:val="26"/>
          <w:lang w:val="en-US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ab/>
      </w:r>
      <w:r w:rsidR="00AF65F6" w:rsidRPr="00C13C3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A. </w:t>
      </w:r>
      <w:r w:rsidR="00F41350" w:rsidRPr="00C13C34">
        <w:rPr>
          <w:rFonts w:ascii="Times New Roman" w:hAnsi="Times New Roman" w:cs="Times New Roman"/>
          <w:position w:val="-6"/>
          <w:sz w:val="26"/>
          <w:szCs w:val="26"/>
        </w:rPr>
        <w:object w:dxaOrig="639" w:dyaOrig="279">
          <v:shape id="_x0000_i1061" type="#_x0000_t75" style="width:32.25pt;height:13.9pt" o:ole="">
            <v:imagedata r:id="rId79" o:title=""/>
          </v:shape>
          <o:OLEObject Type="Embed" ProgID="Equation.DSMT4" ShapeID="_x0000_i1061" DrawAspect="Content" ObjectID="_1801938450" r:id="rId80"/>
        </w:object>
      </w:r>
      <w:r w:rsidR="00AF65F6" w:rsidRPr="00C13C3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="00AF65F6" w:rsidRPr="00C13C3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B. </w:t>
      </w:r>
      <w:r w:rsidR="00F41350" w:rsidRPr="00C13C34">
        <w:rPr>
          <w:rFonts w:ascii="Times New Roman" w:hAnsi="Times New Roman" w:cs="Times New Roman"/>
          <w:position w:val="-6"/>
          <w:sz w:val="26"/>
          <w:szCs w:val="26"/>
        </w:rPr>
        <w:object w:dxaOrig="639" w:dyaOrig="279">
          <v:shape id="_x0000_i1062" type="#_x0000_t75" style="width:32.25pt;height:13.9pt" o:ole="">
            <v:imagedata r:id="rId81" o:title=""/>
          </v:shape>
          <o:OLEObject Type="Embed" ProgID="Equation.DSMT4" ShapeID="_x0000_i1062" DrawAspect="Content" ObjectID="_1801938451" r:id="rId82"/>
        </w:object>
      </w:r>
      <w:r w:rsidR="00AF65F6" w:rsidRPr="00C13C3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="00AF65F6" w:rsidRPr="00C13C3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C. </w:t>
      </w:r>
      <w:r w:rsidR="00F41350" w:rsidRPr="00C13C34">
        <w:rPr>
          <w:rFonts w:ascii="Times New Roman" w:hAnsi="Times New Roman" w:cs="Times New Roman"/>
          <w:position w:val="-6"/>
          <w:sz w:val="26"/>
          <w:szCs w:val="26"/>
        </w:rPr>
        <w:object w:dxaOrig="660" w:dyaOrig="279">
          <v:shape id="_x0000_i1063" type="#_x0000_t75" style="width:33pt;height:13.9pt" o:ole="">
            <v:imagedata r:id="rId83" o:title=""/>
          </v:shape>
          <o:OLEObject Type="Embed" ProgID="Equation.DSMT4" ShapeID="_x0000_i1063" DrawAspect="Content" ObjectID="_1801938452" r:id="rId84"/>
        </w:object>
      </w:r>
      <w:r w:rsidR="00AF65F6" w:rsidRPr="00C13C3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="00AF65F6" w:rsidRPr="00C13C34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 xml:space="preserve">D. </w:t>
      </w:r>
      <w:r w:rsidR="00F41350" w:rsidRPr="00C13C34">
        <w:rPr>
          <w:rFonts w:ascii="Times New Roman" w:hAnsi="Times New Roman" w:cs="Times New Roman"/>
          <w:position w:val="-6"/>
          <w:sz w:val="26"/>
          <w:szCs w:val="26"/>
        </w:rPr>
        <w:object w:dxaOrig="639" w:dyaOrig="279">
          <v:shape id="_x0000_i1064" type="#_x0000_t75" style="width:32.25pt;height:13.9pt" o:ole="">
            <v:imagedata r:id="rId85" o:title=""/>
          </v:shape>
          <o:OLEObject Type="Embed" ProgID="Equation.DSMT4" ShapeID="_x0000_i1064" DrawAspect="Content" ObjectID="_1801938453" r:id="rId86"/>
        </w:object>
      </w:r>
    </w:p>
    <w:p w:rsidR="00AF65F6" w:rsidRPr="00C13C34" w:rsidRDefault="00086305" w:rsidP="00C13C34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eastAsia="Arial" w:hAnsi="Times New Roman" w:cs="Times New Roman"/>
          <w:sz w:val="26"/>
          <w:szCs w:val="26"/>
        </w:rPr>
      </w:pPr>
      <w:r w:rsidRPr="00C13C34">
        <w:rPr>
          <w:rFonts w:ascii="Times New Roman" w:hAnsi="Times New Roman" w:cs="Times New Roman"/>
          <w:b/>
          <w:bCs/>
          <w:sz w:val="26"/>
          <w:szCs w:val="26"/>
          <w:lang w:val="en-US"/>
        </w:rPr>
        <w:t>Câu 8.</w:t>
      </w:r>
      <w:r w:rsidR="00AF65F6" w:rsidRPr="00C13C34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r w:rsidR="00AF65F6" w:rsidRPr="00C13C34">
        <w:rPr>
          <w:rFonts w:ascii="Times New Roman" w:eastAsia="Arial" w:hAnsi="Times New Roman" w:cs="Times New Roman"/>
          <w:sz w:val="26"/>
          <w:szCs w:val="26"/>
        </w:rPr>
        <w:t>Cho hai biến cố A và B. Biến cố giao của A và B là biến cố</w:t>
      </w:r>
    </w:p>
    <w:p w:rsidR="00AF65F6" w:rsidRPr="008540AC" w:rsidRDefault="00AF65F6" w:rsidP="00C13C34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C13C34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   A.</w:t>
      </w:r>
      <w:r w:rsidRPr="00C13C34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C13C34">
        <w:rPr>
          <w:rFonts w:ascii="Times New Roman" w:eastAsia="Arial" w:hAnsi="Times New Roman" w:cs="Times New Roman"/>
          <w:sz w:val="26"/>
          <w:szCs w:val="26"/>
        </w:rPr>
        <w:t xml:space="preserve">“A và B </w:t>
      </w:r>
      <w:r w:rsidRPr="00C13C34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cùng </w:t>
      </w:r>
      <w:r w:rsidRPr="00C13C34">
        <w:rPr>
          <w:rFonts w:ascii="Times New Roman" w:eastAsia="Arial" w:hAnsi="Times New Roman" w:cs="Times New Roman"/>
          <w:sz w:val="26"/>
          <w:szCs w:val="26"/>
        </w:rPr>
        <w:t>xả</w:t>
      </w:r>
      <w:r w:rsidR="00C13C34">
        <w:rPr>
          <w:rFonts w:ascii="Times New Roman" w:eastAsia="Arial" w:hAnsi="Times New Roman" w:cs="Times New Roman"/>
          <w:sz w:val="26"/>
          <w:szCs w:val="26"/>
        </w:rPr>
        <w:t>y ra”</w:t>
      </w:r>
      <w:r w:rsidR="00C13C34">
        <w:rPr>
          <w:rFonts w:ascii="Times New Roman" w:eastAsia="Arial" w:hAnsi="Times New Roman" w:cs="Times New Roman"/>
          <w:sz w:val="26"/>
          <w:szCs w:val="26"/>
        </w:rPr>
        <w:tab/>
      </w:r>
      <w:r w:rsidR="008540AC">
        <w:rPr>
          <w:rFonts w:ascii="Times New Roman" w:eastAsia="Arial" w:hAnsi="Times New Roman" w:cs="Times New Roman"/>
          <w:sz w:val="26"/>
          <w:szCs w:val="26"/>
          <w:lang w:val="en-US"/>
        </w:rPr>
        <w:t>.</w:t>
      </w:r>
      <w:r w:rsidR="00C13C34">
        <w:rPr>
          <w:rFonts w:ascii="Times New Roman" w:eastAsia="Arial" w:hAnsi="Times New Roman" w:cs="Times New Roman"/>
          <w:sz w:val="26"/>
          <w:szCs w:val="26"/>
        </w:rPr>
        <w:tab/>
      </w:r>
      <w:r w:rsidRPr="00C13C34">
        <w:rPr>
          <w:rFonts w:ascii="Times New Roman" w:eastAsia="Arial" w:hAnsi="Times New Roman" w:cs="Times New Roman"/>
          <w:b/>
          <w:bCs/>
          <w:sz w:val="26"/>
          <w:szCs w:val="26"/>
        </w:rPr>
        <w:t>B.</w:t>
      </w:r>
      <w:r w:rsidRPr="00C13C34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C13C34">
        <w:rPr>
          <w:rFonts w:ascii="Times New Roman" w:eastAsia="Arial" w:hAnsi="Times New Roman" w:cs="Times New Roman"/>
          <w:sz w:val="26"/>
          <w:szCs w:val="26"/>
        </w:rPr>
        <w:t>“A hoặc B xảy ra”</w:t>
      </w:r>
      <w:r w:rsidR="008540AC">
        <w:rPr>
          <w:rFonts w:ascii="Times New Roman" w:eastAsia="Arial" w:hAnsi="Times New Roman" w:cs="Times New Roman"/>
          <w:sz w:val="26"/>
          <w:szCs w:val="26"/>
          <w:lang w:val="en-US"/>
        </w:rPr>
        <w:t>.</w:t>
      </w:r>
    </w:p>
    <w:p w:rsidR="001436CA" w:rsidRPr="008540AC" w:rsidRDefault="00AF65F6" w:rsidP="00C13C34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C13C34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   C.</w:t>
      </w:r>
      <w:r w:rsidRPr="00C13C34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C13C34">
        <w:rPr>
          <w:rFonts w:ascii="Times New Roman" w:eastAsia="Arial" w:hAnsi="Times New Roman" w:cs="Times New Roman"/>
          <w:sz w:val="26"/>
          <w:szCs w:val="26"/>
        </w:rPr>
        <w:t>“A xả</w:t>
      </w:r>
      <w:r w:rsidR="00C13C34">
        <w:rPr>
          <w:rFonts w:ascii="Times New Roman" w:eastAsia="Arial" w:hAnsi="Times New Roman" w:cs="Times New Roman"/>
          <w:sz w:val="26"/>
          <w:szCs w:val="26"/>
        </w:rPr>
        <w:t>y ra”</w:t>
      </w:r>
      <w:r w:rsidR="008540AC">
        <w:rPr>
          <w:rFonts w:ascii="Times New Roman" w:eastAsia="Arial" w:hAnsi="Times New Roman" w:cs="Times New Roman"/>
          <w:sz w:val="26"/>
          <w:szCs w:val="26"/>
          <w:lang w:val="en-US"/>
        </w:rPr>
        <w:t>.</w:t>
      </w:r>
      <w:r w:rsidR="00C13C34">
        <w:rPr>
          <w:rFonts w:ascii="Times New Roman" w:eastAsia="Arial" w:hAnsi="Times New Roman" w:cs="Times New Roman"/>
          <w:sz w:val="26"/>
          <w:szCs w:val="26"/>
        </w:rPr>
        <w:tab/>
      </w:r>
      <w:r w:rsidR="00C13C34">
        <w:rPr>
          <w:rFonts w:ascii="Times New Roman" w:eastAsia="Arial" w:hAnsi="Times New Roman" w:cs="Times New Roman"/>
          <w:sz w:val="26"/>
          <w:szCs w:val="26"/>
        </w:rPr>
        <w:tab/>
      </w:r>
      <w:r w:rsidRPr="00C13C34">
        <w:rPr>
          <w:rFonts w:ascii="Times New Roman" w:eastAsia="Arial" w:hAnsi="Times New Roman" w:cs="Times New Roman"/>
          <w:b/>
          <w:bCs/>
          <w:sz w:val="26"/>
          <w:szCs w:val="26"/>
        </w:rPr>
        <w:t>D.</w:t>
      </w:r>
      <w:r w:rsidRPr="00C13C34">
        <w:rPr>
          <w:rFonts w:ascii="Times New Roman" w:eastAsia="Arial" w:hAnsi="Times New Roman" w:cs="Times New Roman"/>
          <w:b/>
          <w:sz w:val="26"/>
          <w:szCs w:val="26"/>
        </w:rPr>
        <w:t xml:space="preserve"> </w:t>
      </w:r>
      <w:r w:rsidRPr="00C13C34">
        <w:rPr>
          <w:rFonts w:ascii="Times New Roman" w:eastAsia="Arial" w:hAnsi="Times New Roman" w:cs="Times New Roman"/>
          <w:sz w:val="26"/>
          <w:szCs w:val="26"/>
        </w:rPr>
        <w:t>“B xảy ra hoặc cả A và B xảy ra”</w:t>
      </w:r>
      <w:r w:rsidR="008540AC">
        <w:rPr>
          <w:rFonts w:ascii="Times New Roman" w:eastAsia="Arial" w:hAnsi="Times New Roman" w:cs="Times New Roman"/>
          <w:sz w:val="26"/>
          <w:szCs w:val="26"/>
          <w:lang w:val="en-US"/>
        </w:rPr>
        <w:t>.</w:t>
      </w:r>
    </w:p>
    <w:p w:rsidR="00BD41B6" w:rsidRPr="00C13C34" w:rsidRDefault="00BD41B6" w:rsidP="00C13C34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eastAsia="Calibri" w:hAnsi="Times New Roman" w:cs="Times New Roman"/>
          <w:sz w:val="26"/>
          <w:szCs w:val="26"/>
          <w:lang w:val="fr-FR"/>
        </w:rPr>
      </w:pPr>
      <w:bookmarkStart w:id="1" w:name="c4"/>
      <w:r w:rsidRPr="00C13C34">
        <w:rPr>
          <w:rFonts w:ascii="Times New Roman" w:eastAsia="Calibri" w:hAnsi="Times New Roman" w:cs="Times New Roman"/>
          <w:b/>
          <w:sz w:val="26"/>
          <w:szCs w:val="26"/>
          <w:lang w:val="fr-FR"/>
        </w:rPr>
        <w:t>Câu 9</w:t>
      </w:r>
      <w:r w:rsidRPr="00C13C34">
        <w:rPr>
          <w:rFonts w:ascii="Times New Roman" w:eastAsia="Calibri" w:hAnsi="Times New Roman" w:cs="Times New Roman"/>
          <w:b/>
          <w:sz w:val="26"/>
          <w:szCs w:val="26"/>
        </w:rPr>
        <w:t>.</w:t>
      </w:r>
      <w:r w:rsidRPr="00C13C34">
        <w:rPr>
          <w:rFonts w:ascii="Times New Roman" w:eastAsia="Calibri" w:hAnsi="Times New Roman" w:cs="Times New Roman"/>
          <w:b/>
          <w:sz w:val="26"/>
          <w:szCs w:val="26"/>
          <w:lang w:val="fr-FR"/>
        </w:rPr>
        <w:t xml:space="preserve"> </w:t>
      </w:r>
      <w:bookmarkEnd w:id="1"/>
      <w:r w:rsidR="00B35D8F" w:rsidRPr="00C13C34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Cho </w:t>
      </w:r>
      <w:r w:rsidR="00F41350" w:rsidRPr="00C13C34">
        <w:rPr>
          <w:rFonts w:ascii="Times New Roman" w:hAnsi="Times New Roman" w:cs="Times New Roman"/>
          <w:position w:val="-8"/>
          <w:sz w:val="26"/>
          <w:szCs w:val="26"/>
        </w:rPr>
        <w:object w:dxaOrig="499" w:dyaOrig="300">
          <v:shape id="_x0000_i1065" type="#_x0000_t75" style="width:24.75pt;height:15pt" o:ole="">
            <v:imagedata r:id="rId87" o:title=""/>
          </v:shape>
          <o:OLEObject Type="Embed" ProgID="Equation.DSMT4" ShapeID="_x0000_i1065" DrawAspect="Content" ObjectID="_1801938454" r:id="rId88"/>
        </w:object>
      </w:r>
      <w:r w:rsidR="00B35D8F" w:rsidRPr="00C13C34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là hai biến cố độc lập, khẳng định nào sau đây đúng ?</w:t>
      </w:r>
    </w:p>
    <w:p w:rsidR="00C13C34" w:rsidRDefault="00C13C34" w:rsidP="00C13C34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eastAsia="Calibri" w:hAnsi="Times New Roman" w:cs="Times New Roman"/>
          <w:sz w:val="26"/>
          <w:szCs w:val="26"/>
          <w:lang w:val="fr-FR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fr-FR"/>
        </w:rPr>
        <w:tab/>
      </w:r>
      <w:r w:rsidR="00B35D8F" w:rsidRPr="00C13C34">
        <w:rPr>
          <w:rFonts w:ascii="Times New Roman" w:eastAsia="Calibri" w:hAnsi="Times New Roman" w:cs="Times New Roman"/>
          <w:b/>
          <w:sz w:val="26"/>
          <w:szCs w:val="26"/>
          <w:lang w:val="fr-FR"/>
        </w:rPr>
        <w:t>A.</w:t>
      </w:r>
      <w:r w:rsidR="00B35D8F" w:rsidRPr="00C13C34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r w:rsidR="00F41350" w:rsidRPr="00C13C34">
        <w:rPr>
          <w:rFonts w:ascii="Times New Roman" w:hAnsi="Times New Roman" w:cs="Times New Roman"/>
          <w:position w:val="-16"/>
          <w:sz w:val="26"/>
          <w:szCs w:val="26"/>
        </w:rPr>
        <w:object w:dxaOrig="1620" w:dyaOrig="440">
          <v:shape id="_x0000_i1066" type="#_x0000_t75" style="width:81pt;height:21.75pt" o:ole="">
            <v:imagedata r:id="rId89" o:title=""/>
          </v:shape>
          <o:OLEObject Type="Embed" ProgID="Equation.DSMT4" ShapeID="_x0000_i1066" DrawAspect="Content" ObjectID="_1801938455" r:id="rId90"/>
        </w:object>
      </w:r>
      <w:r w:rsidR="00B35D8F" w:rsidRPr="00C13C34">
        <w:rPr>
          <w:rFonts w:ascii="Times New Roman" w:eastAsia="Calibri" w:hAnsi="Times New Roman" w:cs="Times New Roman"/>
          <w:sz w:val="26"/>
          <w:szCs w:val="26"/>
          <w:lang w:val="fr-FR"/>
        </w:rPr>
        <w:t>.</w:t>
      </w:r>
      <w:r w:rsidR="00B35D8F" w:rsidRPr="00C13C34">
        <w:rPr>
          <w:rFonts w:ascii="Times New Roman" w:eastAsia="Calibri" w:hAnsi="Times New Roman" w:cs="Times New Roman"/>
          <w:sz w:val="26"/>
          <w:szCs w:val="26"/>
          <w:lang w:val="fr-FR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fr-FR"/>
        </w:rPr>
        <w:tab/>
      </w:r>
      <w:r w:rsidR="00B35D8F" w:rsidRPr="00C13C34">
        <w:rPr>
          <w:rFonts w:ascii="Times New Roman" w:eastAsia="Calibri" w:hAnsi="Times New Roman" w:cs="Times New Roman"/>
          <w:b/>
          <w:sz w:val="26"/>
          <w:szCs w:val="26"/>
          <w:lang w:val="fr-FR"/>
        </w:rPr>
        <w:t>B.</w:t>
      </w:r>
      <w:r w:rsidR="00B35D8F" w:rsidRPr="00C13C34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r w:rsidR="00F41350" w:rsidRPr="00C13C34">
        <w:rPr>
          <w:rFonts w:ascii="Times New Roman" w:hAnsi="Times New Roman" w:cs="Times New Roman"/>
          <w:position w:val="-16"/>
          <w:sz w:val="26"/>
          <w:szCs w:val="26"/>
        </w:rPr>
        <w:object w:dxaOrig="1579" w:dyaOrig="440">
          <v:shape id="_x0000_i1067" type="#_x0000_t75" style="width:78.75pt;height:21.75pt" o:ole="">
            <v:imagedata r:id="rId91" o:title=""/>
          </v:shape>
          <o:OLEObject Type="Embed" ProgID="Equation.DSMT4" ShapeID="_x0000_i1067" DrawAspect="Content" ObjectID="_1801938456" r:id="rId92"/>
        </w:object>
      </w:r>
      <w:r w:rsidR="00B35D8F" w:rsidRPr="00C13C34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. </w:t>
      </w:r>
      <w:r w:rsidR="00B35D8F" w:rsidRPr="00C13C34">
        <w:rPr>
          <w:rFonts w:ascii="Times New Roman" w:eastAsia="Calibri" w:hAnsi="Times New Roman" w:cs="Times New Roman"/>
          <w:sz w:val="26"/>
          <w:szCs w:val="26"/>
          <w:lang w:val="fr-FR"/>
        </w:rPr>
        <w:tab/>
      </w:r>
    </w:p>
    <w:p w:rsidR="00B35D8F" w:rsidRPr="00C13C34" w:rsidRDefault="00C13C34" w:rsidP="00C13C34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eastAsia="Calibri" w:hAnsi="Times New Roman" w:cs="Times New Roman"/>
          <w:sz w:val="26"/>
          <w:szCs w:val="26"/>
          <w:lang w:val="en-US"/>
        </w:rPr>
      </w:pPr>
      <w:r>
        <w:rPr>
          <w:rFonts w:ascii="Times New Roman" w:eastAsia="Calibri" w:hAnsi="Times New Roman" w:cs="Times New Roman"/>
          <w:sz w:val="26"/>
          <w:szCs w:val="26"/>
          <w:lang w:val="fr-FR"/>
        </w:rPr>
        <w:tab/>
      </w:r>
      <w:r w:rsidR="00B35D8F" w:rsidRPr="00C13C34">
        <w:rPr>
          <w:rFonts w:ascii="Times New Roman" w:eastAsia="Calibri" w:hAnsi="Times New Roman" w:cs="Times New Roman"/>
          <w:b/>
          <w:sz w:val="26"/>
          <w:szCs w:val="26"/>
          <w:lang w:val="fr-FR"/>
        </w:rPr>
        <w:t>C.</w:t>
      </w:r>
      <w:r w:rsidR="00B35D8F" w:rsidRPr="00C13C34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r w:rsidR="00F41350" w:rsidRPr="00C13C34">
        <w:rPr>
          <w:rFonts w:ascii="Times New Roman" w:hAnsi="Times New Roman" w:cs="Times New Roman"/>
          <w:position w:val="-16"/>
          <w:sz w:val="26"/>
          <w:szCs w:val="26"/>
        </w:rPr>
        <w:object w:dxaOrig="2360" w:dyaOrig="440">
          <v:shape id="_x0000_i1068" type="#_x0000_t75" style="width:118.15pt;height:21.75pt" o:ole="">
            <v:imagedata r:id="rId93" o:title=""/>
          </v:shape>
          <o:OLEObject Type="Embed" ProgID="Equation.DSMT4" ShapeID="_x0000_i1068" DrawAspect="Content" ObjectID="_1801938457" r:id="rId94"/>
        </w:object>
      </w:r>
      <w:r w:rsidR="00B35D8F" w:rsidRPr="00C13C34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. </w:t>
      </w:r>
      <w:r w:rsidR="00B35D8F" w:rsidRPr="00C13C34">
        <w:rPr>
          <w:rFonts w:ascii="Times New Roman" w:eastAsia="Calibri" w:hAnsi="Times New Roman" w:cs="Times New Roman"/>
          <w:sz w:val="26"/>
          <w:szCs w:val="26"/>
          <w:lang w:val="fr-FR"/>
        </w:rPr>
        <w:tab/>
      </w:r>
      <w:r w:rsidR="00B35D8F" w:rsidRPr="00C13C34">
        <w:rPr>
          <w:rFonts w:ascii="Times New Roman" w:eastAsia="Calibri" w:hAnsi="Times New Roman" w:cs="Times New Roman"/>
          <w:b/>
          <w:sz w:val="26"/>
          <w:szCs w:val="26"/>
          <w:lang w:val="fr-FR"/>
        </w:rPr>
        <w:t>D.</w:t>
      </w:r>
      <w:r w:rsidR="00B35D8F" w:rsidRPr="00C13C34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r w:rsidR="00F41350" w:rsidRPr="00C13C34">
        <w:rPr>
          <w:rFonts w:ascii="Times New Roman" w:hAnsi="Times New Roman" w:cs="Times New Roman"/>
          <w:position w:val="-16"/>
          <w:sz w:val="26"/>
          <w:szCs w:val="26"/>
        </w:rPr>
        <w:object w:dxaOrig="2200" w:dyaOrig="440">
          <v:shape id="_x0000_i1069" type="#_x0000_t75" style="width:109.9pt;height:21.75pt" o:ole="">
            <v:imagedata r:id="rId95" o:title=""/>
          </v:shape>
          <o:OLEObject Type="Embed" ProgID="Equation.DSMT4" ShapeID="_x0000_i1069" DrawAspect="Content" ObjectID="_1801938458" r:id="rId96"/>
        </w:object>
      </w:r>
      <w:r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6E37E0" w:rsidRPr="00C13C34" w:rsidRDefault="00914303" w:rsidP="00C13C34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13C34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Câu 10. </w:t>
      </w:r>
      <w:r w:rsidR="006E37E0" w:rsidRPr="00C13C3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Nếu </w:t>
      </w:r>
      <w:r w:rsidR="00F41350" w:rsidRPr="00C13C34">
        <w:rPr>
          <w:rFonts w:ascii="Times New Roman" w:hAnsi="Times New Roman" w:cs="Times New Roman"/>
          <w:position w:val="-4"/>
          <w:sz w:val="26"/>
          <w:szCs w:val="26"/>
        </w:rPr>
        <w:object w:dxaOrig="279" w:dyaOrig="260">
          <v:shape id="_x0000_i1070" type="#_x0000_t75" style="width:13.9pt;height:13.15pt" o:ole="">
            <v:imagedata r:id="rId97" o:title=""/>
          </v:shape>
          <o:OLEObject Type="Embed" ProgID="Equation.DSMT4" ShapeID="_x0000_i1070" DrawAspect="Content" ObjectID="_1801938459" r:id="rId98"/>
        </w:object>
      </w:r>
      <w:r w:rsidR="006E37E0" w:rsidRPr="00C13C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E37E0" w:rsidRPr="00C13C3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và </w:t>
      </w:r>
      <w:r w:rsidR="00F41350" w:rsidRPr="00C13C34">
        <w:rPr>
          <w:rFonts w:ascii="Times New Roman" w:hAnsi="Times New Roman" w:cs="Times New Roman"/>
          <w:position w:val="-4"/>
          <w:sz w:val="26"/>
          <w:szCs w:val="26"/>
        </w:rPr>
        <w:object w:dxaOrig="240" w:dyaOrig="260">
          <v:shape id="_x0000_i1071" type="#_x0000_t75" style="width:12pt;height:13.15pt" o:ole="">
            <v:imagedata r:id="rId99" o:title=""/>
          </v:shape>
          <o:OLEObject Type="Embed" ProgID="Equation.DSMT4" ShapeID="_x0000_i1071" DrawAspect="Content" ObjectID="_1801938460" r:id="rId100"/>
        </w:object>
      </w:r>
      <w:r w:rsidR="006E37E0" w:rsidRPr="00C13C3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là hai biến cố xung khắc thì:</w:t>
      </w:r>
    </w:p>
    <w:p w:rsidR="006E37E0" w:rsidRPr="00C13C34" w:rsidRDefault="006E37E0" w:rsidP="00C13C34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13C34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C13C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A. </w:t>
      </w:r>
      <w:r w:rsidR="00E4093E" w:rsidRPr="00E4093E">
        <w:rPr>
          <w:position w:val="-12"/>
        </w:rPr>
        <w:object w:dxaOrig="2680" w:dyaOrig="360">
          <v:shape id="_x0000_i1072" type="#_x0000_t75" style="width:134.25pt;height:18pt" o:ole="">
            <v:imagedata r:id="rId101" o:title=""/>
          </v:shape>
          <o:OLEObject Type="Embed" ProgID="Equation.DSMT4" ShapeID="_x0000_i1072" DrawAspect="Content" ObjectID="_1801938461" r:id="rId102"/>
        </w:object>
      </w:r>
      <w:r w:rsidRPr="00C13C34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C13C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="00E4093E" w:rsidRPr="00E4093E">
        <w:rPr>
          <w:position w:val="-12"/>
        </w:rPr>
        <w:object w:dxaOrig="2659" w:dyaOrig="360">
          <v:shape id="_x0000_i1073" type="#_x0000_t75" style="width:133.15pt;height:18pt" o:ole="">
            <v:imagedata r:id="rId103" o:title=""/>
          </v:shape>
          <o:OLEObject Type="Embed" ProgID="Equation.DSMT4" ShapeID="_x0000_i1073" DrawAspect="Content" ObjectID="_1801938462" r:id="rId104"/>
        </w:object>
      </w:r>
    </w:p>
    <w:p w:rsidR="00914303" w:rsidRPr="00C13C34" w:rsidRDefault="006E37E0" w:rsidP="00C13C34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13C34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C13C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="00E4093E" w:rsidRPr="00E4093E">
        <w:rPr>
          <w:position w:val="-12"/>
        </w:rPr>
        <w:object w:dxaOrig="2460" w:dyaOrig="360">
          <v:shape id="_x0000_i1074" type="#_x0000_t75" style="width:123pt;height:18pt" o:ole="">
            <v:imagedata r:id="rId105" o:title=""/>
          </v:shape>
          <o:OLEObject Type="Embed" ProgID="Equation.DSMT4" ShapeID="_x0000_i1074" DrawAspect="Content" ObjectID="_1801938463" r:id="rId106"/>
        </w:object>
      </w:r>
      <w:r w:rsidRPr="00C13C34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C13C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="00E4093E" w:rsidRPr="00E4093E">
        <w:rPr>
          <w:position w:val="-12"/>
        </w:rPr>
        <w:object w:dxaOrig="2659" w:dyaOrig="360">
          <v:shape id="_x0000_i1075" type="#_x0000_t75" style="width:133.15pt;height:18pt" o:ole="">
            <v:imagedata r:id="rId107" o:title=""/>
          </v:shape>
          <o:OLEObject Type="Embed" ProgID="Equation.DSMT4" ShapeID="_x0000_i1075" DrawAspect="Content" ObjectID="_1801938464" r:id="rId108"/>
        </w:object>
      </w:r>
    </w:p>
    <w:p w:rsidR="00F11B47" w:rsidRDefault="00F11B47" w:rsidP="00C13C34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 w:rsidRPr="00194B69">
        <w:rPr>
          <w:rFonts w:ascii="Times New Roman" w:hAnsi="Times New Roman" w:cs="Times New Roman"/>
          <w:noProof/>
          <w:sz w:val="26"/>
          <w:szCs w:val="26"/>
          <w:lang w:val="en-US"/>
        </w:rPr>
        <w:drawing>
          <wp:anchor distT="0" distB="0" distL="114300" distR="114300" simplePos="0" relativeHeight="251662336" behindDoc="0" locked="0" layoutInCell="1" allowOverlap="1" wp14:anchorId="73EBABE4" wp14:editId="332E40AA">
            <wp:simplePos x="0" y="0"/>
            <wp:positionH relativeFrom="column">
              <wp:posOffset>5226685</wp:posOffset>
            </wp:positionH>
            <wp:positionV relativeFrom="paragraph">
              <wp:posOffset>12065</wp:posOffset>
            </wp:positionV>
            <wp:extent cx="1308735" cy="1094740"/>
            <wp:effectExtent l="0" t="0" r="5715" b="0"/>
            <wp:wrapSquare wrapText="bothSides"/>
            <wp:docPr id="191550225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8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735" cy="109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95A52" w:rsidRPr="00F11B47" w:rsidRDefault="001B6060" w:rsidP="00C13C34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sz w:val="26"/>
          <w:szCs w:val="26"/>
          <w:lang w:val="en-US"/>
        </w:rPr>
      </w:pPr>
      <w:r w:rsidRPr="00C13C34">
        <w:rPr>
          <w:rFonts w:ascii="Times New Roman" w:hAnsi="Times New Roman" w:cs="Times New Roman"/>
          <w:b/>
          <w:bCs/>
          <w:sz w:val="26"/>
          <w:szCs w:val="26"/>
          <w:lang w:val="en-US"/>
        </w:rPr>
        <w:t>Câu 11.</w:t>
      </w:r>
      <w:r w:rsidRPr="00C13C3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195A52" w:rsidRPr="00C13C34">
        <w:rPr>
          <w:rFonts w:ascii="Times New Roman" w:hAnsi="Times New Roman" w:cs="Times New Roman"/>
          <w:sz w:val="26"/>
          <w:szCs w:val="26"/>
          <w:lang w:val="en-US"/>
        </w:rPr>
        <w:t>Trong không gian,</w:t>
      </w:r>
      <w:r w:rsidR="00F73D57">
        <w:rPr>
          <w:rFonts w:ascii="Times New Roman" w:hAnsi="Times New Roman" w:cs="Times New Roman"/>
          <w:sz w:val="26"/>
          <w:szCs w:val="26"/>
        </w:rPr>
        <w:t xml:space="preserve"> cho hình hộp </w:t>
      </w:r>
      <w:r w:rsidR="00F73D57" w:rsidRPr="00F73D57">
        <w:rPr>
          <w:rFonts w:ascii="Times New Roman" w:hAnsi="Times New Roman" w:cs="Times New Roman"/>
          <w:position w:val="-6"/>
          <w:sz w:val="26"/>
          <w:szCs w:val="26"/>
        </w:rPr>
        <w:object w:dxaOrig="1760" w:dyaOrig="300">
          <v:shape id="_x0000_i1076" type="#_x0000_t75" style="width:88.15pt;height:15pt" o:ole="">
            <v:imagedata r:id="rId110" o:title=""/>
          </v:shape>
          <o:OLEObject Type="Embed" ProgID="Equation.DSMT4" ShapeID="_x0000_i1076" DrawAspect="Content" ObjectID="_1801938465" r:id="rId111"/>
        </w:object>
      </w:r>
      <w:r w:rsidR="00F73D57">
        <w:rPr>
          <w:rFonts w:ascii="Times New Roman" w:hAnsi="Times New Roman" w:cs="Times New Roman"/>
          <w:sz w:val="26"/>
          <w:szCs w:val="26"/>
          <w:lang w:val="en-US"/>
        </w:rPr>
        <w:t xml:space="preserve"> có 6 mặt đều l</w:t>
      </w:r>
      <w:r w:rsidR="00F11B47">
        <w:rPr>
          <w:rFonts w:ascii="Times New Roman" w:hAnsi="Times New Roman" w:cs="Times New Roman"/>
          <w:sz w:val="26"/>
          <w:szCs w:val="26"/>
          <w:lang w:val="en-US"/>
        </w:rPr>
        <w:t xml:space="preserve">à hình vuông (hình minh họa). </w:t>
      </w:r>
      <w:r w:rsidR="00F73D57">
        <w:rPr>
          <w:rFonts w:ascii="Times New Roman" w:hAnsi="Times New Roman" w:cs="Times New Roman"/>
          <w:sz w:val="26"/>
          <w:szCs w:val="26"/>
          <w:lang w:val="en-US"/>
        </w:rPr>
        <w:t xml:space="preserve">Khẳng định nào sau đây </w:t>
      </w:r>
      <w:r w:rsidR="00F73D57" w:rsidRPr="00606C80">
        <w:rPr>
          <w:rFonts w:ascii="Times New Roman" w:hAnsi="Times New Roman" w:cs="Times New Roman"/>
          <w:b/>
          <w:sz w:val="26"/>
          <w:szCs w:val="26"/>
          <w:lang w:val="en-US"/>
        </w:rPr>
        <w:t>đúng</w:t>
      </w:r>
      <w:r w:rsidR="00606C80">
        <w:rPr>
          <w:rFonts w:ascii="Times New Roman" w:hAnsi="Times New Roman" w:cs="Times New Roman"/>
          <w:sz w:val="26"/>
          <w:szCs w:val="26"/>
          <w:lang w:val="en-US"/>
        </w:rPr>
        <w:t>?</w:t>
      </w:r>
      <w:r w:rsidR="00195A52" w:rsidRPr="00C13C3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1B47" w:rsidRDefault="00AF28AD" w:rsidP="00C13C34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195A52" w:rsidRPr="00C13C34">
        <w:rPr>
          <w:rFonts w:ascii="Times New Roman" w:hAnsi="Times New Roman" w:cs="Times New Roman"/>
          <w:b/>
          <w:bCs/>
          <w:sz w:val="26"/>
          <w:szCs w:val="26"/>
        </w:rPr>
        <w:t>A.</w:t>
      </w:r>
      <w:r w:rsidR="00F73D57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F73D57" w:rsidRPr="00F73D57">
        <w:rPr>
          <w:rFonts w:ascii="Times New Roman" w:hAnsi="Times New Roman" w:cs="Times New Roman"/>
          <w:position w:val="-6"/>
          <w:sz w:val="26"/>
          <w:szCs w:val="26"/>
          <w:lang w:val="en-US"/>
        </w:rPr>
        <w:object w:dxaOrig="1080" w:dyaOrig="300">
          <v:shape id="_x0000_i1077" type="#_x0000_t75" style="width:54pt;height:15pt" o:ole="">
            <v:imagedata r:id="rId112" o:title=""/>
          </v:shape>
          <o:OLEObject Type="Embed" ProgID="Equation.DSMT4" ShapeID="_x0000_i1077" DrawAspect="Content" ObjectID="_1801938466" r:id="rId113"/>
        </w:object>
      </w:r>
      <w:r w:rsidR="00195A52" w:rsidRPr="00C13C34">
        <w:rPr>
          <w:rFonts w:ascii="Times New Roman" w:hAnsi="Times New Roman" w:cs="Times New Roman"/>
          <w:sz w:val="26"/>
          <w:szCs w:val="26"/>
        </w:rPr>
        <w:t>.</w:t>
      </w:r>
      <w:r w:rsidR="00601D98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195A52" w:rsidRPr="00C13C34">
        <w:rPr>
          <w:rFonts w:ascii="Times New Roman" w:hAnsi="Times New Roman" w:cs="Times New Roman"/>
          <w:b/>
          <w:sz w:val="26"/>
          <w:szCs w:val="26"/>
        </w:rPr>
        <w:t>B.</w:t>
      </w:r>
      <w:r w:rsidR="00F73D57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F73D57" w:rsidRPr="00F73D57">
        <w:rPr>
          <w:rFonts w:ascii="Times New Roman" w:hAnsi="Times New Roman" w:cs="Times New Roman"/>
          <w:position w:val="-6"/>
          <w:sz w:val="26"/>
          <w:szCs w:val="26"/>
          <w:lang w:val="en-US"/>
        </w:rPr>
        <w:object w:dxaOrig="1020" w:dyaOrig="279">
          <v:shape id="_x0000_i1078" type="#_x0000_t75" style="width:51pt;height:13.9pt" o:ole="">
            <v:imagedata r:id="rId114" o:title=""/>
          </v:shape>
          <o:OLEObject Type="Embed" ProgID="Equation.DSMT4" ShapeID="_x0000_i1078" DrawAspect="Content" ObjectID="_1801938467" r:id="rId115"/>
        </w:object>
      </w:r>
      <w:r w:rsidR="00195A52" w:rsidRPr="00C13C34">
        <w:rPr>
          <w:rFonts w:ascii="Times New Roman" w:hAnsi="Times New Roman" w:cs="Times New Roman"/>
          <w:sz w:val="26"/>
          <w:szCs w:val="26"/>
        </w:rPr>
        <w:t>.</w:t>
      </w:r>
      <w:r w:rsidR="00601D98"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1B6060" w:rsidRPr="00601D98" w:rsidRDefault="00F11B47" w:rsidP="00C13C34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195A52" w:rsidRPr="00C13C34">
        <w:rPr>
          <w:rFonts w:ascii="Times New Roman" w:hAnsi="Times New Roman" w:cs="Times New Roman"/>
          <w:b/>
          <w:sz w:val="26"/>
          <w:szCs w:val="26"/>
        </w:rPr>
        <w:t>C.</w:t>
      </w:r>
      <w:r w:rsidR="00F73D57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r w:rsidR="00F73D57" w:rsidRPr="00F73D57">
        <w:rPr>
          <w:rFonts w:ascii="Times New Roman" w:hAnsi="Times New Roman" w:cs="Times New Roman"/>
          <w:bCs/>
          <w:position w:val="-4"/>
          <w:sz w:val="26"/>
          <w:szCs w:val="26"/>
          <w:lang w:val="en-US"/>
        </w:rPr>
        <w:object w:dxaOrig="1160" w:dyaOrig="279">
          <v:shape id="_x0000_i1079" type="#_x0000_t75" style="width:58.15pt;height:13.9pt" o:ole="">
            <v:imagedata r:id="rId116" o:title=""/>
          </v:shape>
          <o:OLEObject Type="Embed" ProgID="Equation.DSMT4" ShapeID="_x0000_i1079" DrawAspect="Content" ObjectID="_1801938468" r:id="rId117"/>
        </w:object>
      </w:r>
      <w:r w:rsidR="00195A52" w:rsidRPr="00C13C34">
        <w:rPr>
          <w:rFonts w:ascii="Times New Roman" w:hAnsi="Times New Roman" w:cs="Times New Roman"/>
          <w:sz w:val="26"/>
          <w:szCs w:val="26"/>
        </w:rPr>
        <w:t>.</w:t>
      </w:r>
      <w:r w:rsidR="00601D98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195A52" w:rsidRPr="00C13C34">
        <w:rPr>
          <w:rFonts w:ascii="Times New Roman" w:hAnsi="Times New Roman" w:cs="Times New Roman"/>
          <w:b/>
          <w:sz w:val="26"/>
          <w:szCs w:val="26"/>
        </w:rPr>
        <w:t>D.</w:t>
      </w:r>
      <w:r w:rsidR="00195A52" w:rsidRPr="00C13C3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73D57" w:rsidRPr="00F73D57">
        <w:rPr>
          <w:rFonts w:ascii="Times New Roman" w:hAnsi="Times New Roman" w:cs="Times New Roman"/>
          <w:bCs/>
          <w:position w:val="-6"/>
          <w:sz w:val="26"/>
          <w:szCs w:val="26"/>
        </w:rPr>
        <w:object w:dxaOrig="1180" w:dyaOrig="300">
          <v:shape id="_x0000_i1080" type="#_x0000_t75" style="width:58.9pt;height:15pt" o:ole="">
            <v:imagedata r:id="rId118" o:title=""/>
          </v:shape>
          <o:OLEObject Type="Embed" ProgID="Equation.DSMT4" ShapeID="_x0000_i1080" DrawAspect="Content" ObjectID="_1801938469" r:id="rId119"/>
        </w:object>
      </w:r>
      <w:r w:rsidR="00F73D57">
        <w:rPr>
          <w:rFonts w:ascii="Times New Roman" w:hAnsi="Times New Roman" w:cs="Times New Roman"/>
          <w:bCs/>
          <w:sz w:val="26"/>
          <w:szCs w:val="26"/>
          <w:lang w:val="en-US"/>
        </w:rPr>
        <w:t>.</w:t>
      </w:r>
    </w:p>
    <w:p w:rsidR="00F11B47" w:rsidRDefault="00F11B47" w:rsidP="00C13C34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</w:p>
    <w:p w:rsidR="00195A52" w:rsidRPr="00C13C34" w:rsidRDefault="00F242DF" w:rsidP="00C13C34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sz w:val="26"/>
          <w:szCs w:val="26"/>
        </w:rPr>
      </w:pPr>
      <w:r w:rsidRPr="00C13C34">
        <w:rPr>
          <w:rFonts w:ascii="Times New Roman" w:hAnsi="Times New Roman" w:cs="Times New Roman"/>
          <w:b/>
          <w:bCs/>
          <w:sz w:val="26"/>
          <w:szCs w:val="26"/>
          <w:lang w:val="en-US"/>
        </w:rPr>
        <w:t>Câu 12</w:t>
      </w:r>
      <w:r w:rsidR="003146A8" w:rsidRPr="00C13C34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. </w:t>
      </w:r>
      <w:r w:rsidR="003146A8" w:rsidRPr="00C13C34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Trong không gian cho hình chóp </w:t>
      </w:r>
      <w:r w:rsidR="003146A8" w:rsidRPr="00C13C34">
        <w:rPr>
          <w:rFonts w:ascii="Times New Roman" w:hAnsi="Times New Roman" w:cs="Times New Roman"/>
          <w:bCs/>
          <w:position w:val="-6"/>
          <w:sz w:val="26"/>
          <w:szCs w:val="26"/>
          <w:lang w:val="en-US"/>
        </w:rPr>
        <w:object w:dxaOrig="920" w:dyaOrig="279">
          <v:shape id="_x0000_i1081" type="#_x0000_t75" style="width:46.15pt;height:13.9pt" o:ole="">
            <v:imagedata r:id="rId120" o:title=""/>
          </v:shape>
          <o:OLEObject Type="Embed" ProgID="Equation.DSMT4" ShapeID="_x0000_i1081" DrawAspect="Content" ObjectID="_1801938470" r:id="rId121"/>
        </w:object>
      </w:r>
      <w:r w:rsidR="003146A8" w:rsidRPr="00C13C34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có </w:t>
      </w:r>
      <w:r w:rsidR="003146A8" w:rsidRPr="00C13C34">
        <w:rPr>
          <w:rFonts w:ascii="Times New Roman" w:hAnsi="Times New Roman" w:cs="Times New Roman"/>
          <w:bCs/>
          <w:position w:val="-6"/>
          <w:sz w:val="26"/>
          <w:szCs w:val="26"/>
          <w:lang w:val="en-US"/>
        </w:rPr>
        <w:object w:dxaOrig="980" w:dyaOrig="279">
          <v:shape id="_x0000_i1082" type="#_x0000_t75" style="width:49.15pt;height:13.9pt" o:ole="">
            <v:imagedata r:id="rId122" o:title=""/>
          </v:shape>
          <o:OLEObject Type="Embed" ProgID="Equation.DSMT4" ShapeID="_x0000_i1082" DrawAspect="Content" ObjectID="_1801938471" r:id="rId123"/>
        </w:object>
      </w:r>
      <w:r w:rsidR="003146A8" w:rsidRPr="00C13C34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và </w:t>
      </w:r>
      <w:r w:rsidR="003146A8" w:rsidRPr="00C13C34">
        <w:rPr>
          <w:rFonts w:ascii="Times New Roman" w:hAnsi="Times New Roman" w:cs="Times New Roman"/>
          <w:bCs/>
          <w:position w:val="-6"/>
          <w:sz w:val="26"/>
          <w:szCs w:val="26"/>
          <w:lang w:val="en-US"/>
        </w:rPr>
        <w:object w:dxaOrig="1020" w:dyaOrig="279">
          <v:shape id="_x0000_i1083" type="#_x0000_t75" style="width:51pt;height:13.9pt" o:ole="">
            <v:imagedata r:id="rId124" o:title=""/>
          </v:shape>
          <o:OLEObject Type="Embed" ProgID="Equation.DSMT4" ShapeID="_x0000_i1083" DrawAspect="Content" ObjectID="_1801938472" r:id="rId125"/>
        </w:object>
      </w:r>
      <w:r w:rsidR="003146A8" w:rsidRPr="00C13C34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. Khẳng định nào sau đây </w:t>
      </w:r>
      <w:r w:rsidR="003146A8" w:rsidRPr="001567CE">
        <w:rPr>
          <w:rFonts w:ascii="Times New Roman" w:hAnsi="Times New Roman" w:cs="Times New Roman"/>
          <w:b/>
          <w:bCs/>
          <w:sz w:val="26"/>
          <w:szCs w:val="26"/>
          <w:lang w:val="en-US"/>
        </w:rPr>
        <w:t>đúng</w:t>
      </w:r>
      <w:r w:rsidR="001567CE">
        <w:rPr>
          <w:rFonts w:ascii="Times New Roman" w:hAnsi="Times New Roman" w:cs="Times New Roman"/>
          <w:bCs/>
          <w:sz w:val="26"/>
          <w:szCs w:val="26"/>
          <w:lang w:val="en-US"/>
        </w:rPr>
        <w:t>?</w:t>
      </w:r>
    </w:p>
    <w:p w:rsidR="00315D98" w:rsidRPr="00C13C34" w:rsidRDefault="00AF28AD" w:rsidP="00C13C34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195A52" w:rsidRPr="00C13C34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="003146A8" w:rsidRPr="00C13C34">
        <w:rPr>
          <w:rFonts w:ascii="Times New Roman" w:hAnsi="Times New Roman" w:cs="Times New Roman"/>
          <w:b/>
          <w:position w:val="-16"/>
          <w:sz w:val="26"/>
          <w:szCs w:val="26"/>
        </w:rPr>
        <w:object w:dxaOrig="1260" w:dyaOrig="440">
          <v:shape id="_x0000_i1084" type="#_x0000_t75" style="width:63pt;height:21.75pt" o:ole="">
            <v:imagedata r:id="rId126" o:title=""/>
          </v:shape>
          <o:OLEObject Type="Embed" ProgID="Equation.DSMT4" ShapeID="_x0000_i1084" DrawAspect="Content" ObjectID="_1801938473" r:id="rId127"/>
        </w:object>
      </w:r>
      <w:r w:rsidR="003146A8" w:rsidRPr="00C13C34">
        <w:rPr>
          <w:rFonts w:ascii="Times New Roman" w:hAnsi="Times New Roman" w:cs="Times New Roman"/>
          <w:sz w:val="26"/>
          <w:szCs w:val="26"/>
          <w:lang w:val="en-US"/>
        </w:rPr>
        <w:t>.</w:t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 w:rsidR="00195A52" w:rsidRPr="00C13C34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="003146A8" w:rsidRPr="00C13C34">
        <w:rPr>
          <w:rFonts w:ascii="Times New Roman" w:hAnsi="Times New Roman" w:cs="Times New Roman"/>
          <w:position w:val="-16"/>
          <w:sz w:val="26"/>
          <w:szCs w:val="26"/>
        </w:rPr>
        <w:object w:dxaOrig="1300" w:dyaOrig="440">
          <v:shape id="_x0000_i1085" type="#_x0000_t75" style="width:64.9pt;height:21.75pt" o:ole="">
            <v:imagedata r:id="rId128" o:title=""/>
          </v:shape>
          <o:OLEObject Type="Embed" ProgID="Equation.DSMT4" ShapeID="_x0000_i1085" DrawAspect="Content" ObjectID="_1801938474" r:id="rId129"/>
        </w:object>
      </w:r>
      <w:r w:rsidR="003146A8" w:rsidRPr="00C13C34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 w:rsidR="00195A52" w:rsidRPr="00C13C34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="003146A8" w:rsidRPr="00C13C34">
        <w:rPr>
          <w:rFonts w:ascii="Times New Roman" w:hAnsi="Times New Roman" w:cs="Times New Roman"/>
          <w:position w:val="-16"/>
          <w:sz w:val="26"/>
          <w:szCs w:val="26"/>
        </w:rPr>
        <w:object w:dxaOrig="1300" w:dyaOrig="440">
          <v:shape id="_x0000_i1086" type="#_x0000_t75" style="width:64.9pt;height:21.75pt" o:ole="">
            <v:imagedata r:id="rId130" o:title=""/>
          </v:shape>
          <o:OLEObject Type="Embed" ProgID="Equation.DSMT4" ShapeID="_x0000_i1086" DrawAspect="Content" ObjectID="_1801938475" r:id="rId131"/>
        </w:object>
      </w:r>
      <w:r w:rsidR="003146A8" w:rsidRPr="00C13C34">
        <w:rPr>
          <w:rFonts w:ascii="Times New Roman" w:hAnsi="Times New Roman" w:cs="Times New Roman"/>
          <w:sz w:val="26"/>
          <w:szCs w:val="26"/>
          <w:lang w:val="en-US"/>
        </w:rPr>
        <w:t>.</w:t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 w:rsidR="00195A52" w:rsidRPr="00C13C34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="003146A8" w:rsidRPr="00C13C34">
        <w:rPr>
          <w:rFonts w:ascii="Times New Roman" w:hAnsi="Times New Roman" w:cs="Times New Roman"/>
          <w:b/>
          <w:position w:val="-16"/>
          <w:sz w:val="26"/>
          <w:szCs w:val="26"/>
        </w:rPr>
        <w:object w:dxaOrig="1500" w:dyaOrig="440">
          <v:shape id="_x0000_i1087" type="#_x0000_t75" style="width:75pt;height:21.75pt" o:ole="">
            <v:imagedata r:id="rId132" o:title=""/>
          </v:shape>
          <o:OLEObject Type="Embed" ProgID="Equation.DSMT4" ShapeID="_x0000_i1087" DrawAspect="Content" ObjectID="_1801938476" r:id="rId133"/>
        </w:object>
      </w:r>
      <w:r w:rsidR="003146A8" w:rsidRPr="00C13C34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A8639B" w:rsidRPr="00C13C34" w:rsidRDefault="00A8639B" w:rsidP="009213AC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C13C34">
        <w:rPr>
          <w:rFonts w:ascii="Times New Roman" w:hAnsi="Times New Roman" w:cs="Times New Roman"/>
          <w:b/>
          <w:sz w:val="26"/>
          <w:szCs w:val="26"/>
        </w:rPr>
        <w:t>P</w:t>
      </w:r>
      <w:r w:rsidRPr="00C13C3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  <w:t xml:space="preserve">HẦN II. Câu trắc nghiệm đúng sai. </w:t>
      </w:r>
      <w:r w:rsidRPr="00C13C34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Thí sinh trả lời từ câu 1 đến câu 2. </w:t>
      </w:r>
    </w:p>
    <w:p w:rsidR="00D720F2" w:rsidRPr="000E272E" w:rsidRDefault="00A8639B" w:rsidP="000E272E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C13C34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Trong mỗi ý </w:t>
      </w:r>
      <w:r w:rsidRPr="00C13C3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  <w:t xml:space="preserve">a), b), c), d) </w:t>
      </w:r>
      <w:r w:rsidRPr="00C13C34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ở mỗi câu thí sinh chọn </w:t>
      </w:r>
      <w:r w:rsidRPr="00C13C3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  <w:t xml:space="preserve">Đúng </w:t>
      </w:r>
      <w:r w:rsidRPr="00C13C34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 xml:space="preserve">hoặc </w:t>
      </w:r>
      <w:r w:rsidRPr="00C13C3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  <w:t>Sai.</w:t>
      </w:r>
    </w:p>
    <w:p w:rsidR="00E7327C" w:rsidRPr="00C13C34" w:rsidRDefault="004D699F" w:rsidP="00C13C3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/>
          <w:sz w:val="26"/>
          <w:szCs w:val="26"/>
        </w:rPr>
      </w:pPr>
      <w:r w:rsidRPr="00C13C34">
        <w:rPr>
          <w:rFonts w:ascii="Times New Roman" w:hAnsi="Times New Roman"/>
          <w:b/>
          <w:sz w:val="26"/>
          <w:szCs w:val="26"/>
        </w:rPr>
        <w:t xml:space="preserve">Câu 1. </w:t>
      </w:r>
    </w:p>
    <w:p w:rsidR="00F00FFD" w:rsidRPr="00C13C34" w:rsidRDefault="00F00FFD" w:rsidP="00C13C3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/>
          <w:sz w:val="26"/>
          <w:szCs w:val="26"/>
        </w:rPr>
      </w:pPr>
      <w:r w:rsidRPr="00C13C34">
        <w:rPr>
          <w:rFonts w:ascii="Times New Roman" w:hAnsi="Times New Roman"/>
          <w:sz w:val="26"/>
          <w:szCs w:val="26"/>
        </w:rPr>
        <w:tab/>
      </w:r>
      <w:r w:rsidRPr="00C13C34">
        <w:rPr>
          <w:rFonts w:ascii="Times New Roman" w:hAnsi="Times New Roman"/>
          <w:b/>
          <w:sz w:val="26"/>
          <w:szCs w:val="26"/>
        </w:rPr>
        <w:t xml:space="preserve">a) </w:t>
      </w:r>
      <w:r w:rsidRPr="00C13C34">
        <w:rPr>
          <w:rFonts w:ascii="Times New Roman" w:hAnsi="Times New Roman"/>
          <w:sz w:val="26"/>
          <w:szCs w:val="26"/>
        </w:rPr>
        <w:t xml:space="preserve">Phương trình </w:t>
      </w:r>
      <w:r w:rsidRPr="00C13C34">
        <w:rPr>
          <w:rFonts w:ascii="Times New Roman" w:hAnsi="Times New Roman"/>
          <w:position w:val="-6"/>
          <w:sz w:val="26"/>
          <w:szCs w:val="26"/>
        </w:rPr>
        <w:object w:dxaOrig="680" w:dyaOrig="340">
          <v:shape id="_x0000_i1088" type="#_x0000_t75" style="width:34.15pt;height:16.9pt" o:ole="">
            <v:imagedata r:id="rId134" o:title=""/>
          </v:shape>
          <o:OLEObject Type="Embed" ProgID="Equation.DSMT4" ShapeID="_x0000_i1088" DrawAspect="Content" ObjectID="_1801938477" r:id="rId135"/>
        </w:object>
      </w:r>
      <w:r w:rsidRPr="00C13C34">
        <w:rPr>
          <w:rFonts w:ascii="Times New Roman" w:hAnsi="Times New Roman"/>
          <w:sz w:val="26"/>
          <w:szCs w:val="26"/>
        </w:rPr>
        <w:t xml:space="preserve"> có nghiệm khi và chỉ khi </w:t>
      </w:r>
      <w:r w:rsidRPr="00C13C34">
        <w:rPr>
          <w:rFonts w:ascii="Times New Roman" w:hAnsi="Times New Roman"/>
          <w:position w:val="-8"/>
          <w:sz w:val="26"/>
          <w:szCs w:val="26"/>
        </w:rPr>
        <w:object w:dxaOrig="560" w:dyaOrig="300">
          <v:shape id="_x0000_i1089" type="#_x0000_t75" style="width:28.15pt;height:15pt" o:ole="">
            <v:imagedata r:id="rId136" o:title=""/>
          </v:shape>
          <o:OLEObject Type="Embed" ProgID="Equation.DSMT4" ShapeID="_x0000_i1089" DrawAspect="Content" ObjectID="_1801938478" r:id="rId137"/>
        </w:object>
      </w:r>
      <w:r w:rsidRPr="00C13C34">
        <w:rPr>
          <w:rFonts w:ascii="Times New Roman" w:hAnsi="Times New Roman"/>
          <w:sz w:val="26"/>
          <w:szCs w:val="26"/>
        </w:rPr>
        <w:t>.</w:t>
      </w:r>
    </w:p>
    <w:p w:rsidR="00F00FFD" w:rsidRPr="00C13C34" w:rsidRDefault="00F00FFD" w:rsidP="00C13C3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/>
          <w:sz w:val="26"/>
          <w:szCs w:val="26"/>
        </w:rPr>
      </w:pPr>
      <w:r w:rsidRPr="00C13C34">
        <w:rPr>
          <w:rFonts w:ascii="Times New Roman" w:hAnsi="Times New Roman"/>
          <w:sz w:val="26"/>
          <w:szCs w:val="26"/>
        </w:rPr>
        <w:lastRenderedPageBreak/>
        <w:tab/>
      </w:r>
      <w:r w:rsidRPr="00C13C34">
        <w:rPr>
          <w:rFonts w:ascii="Times New Roman" w:hAnsi="Times New Roman"/>
          <w:b/>
          <w:sz w:val="26"/>
          <w:szCs w:val="26"/>
        </w:rPr>
        <w:t xml:space="preserve">b) </w:t>
      </w:r>
      <w:r w:rsidR="00336D65" w:rsidRPr="00C13C34">
        <w:rPr>
          <w:rFonts w:ascii="Times New Roman" w:hAnsi="Times New Roman"/>
          <w:position w:val="-6"/>
          <w:sz w:val="26"/>
          <w:szCs w:val="26"/>
        </w:rPr>
        <w:object w:dxaOrig="580" w:dyaOrig="279">
          <v:shape id="_x0000_i1090" type="#_x0000_t75" style="width:28.9pt;height:13.9pt" o:ole="">
            <v:imagedata r:id="rId138" o:title=""/>
          </v:shape>
          <o:OLEObject Type="Embed" ProgID="Equation.DSMT4" ShapeID="_x0000_i1090" DrawAspect="Content" ObjectID="_1801938479" r:id="rId139"/>
        </w:object>
      </w:r>
      <w:r w:rsidR="00336D65" w:rsidRPr="00C13C34">
        <w:rPr>
          <w:rFonts w:ascii="Times New Roman" w:hAnsi="Times New Roman"/>
          <w:sz w:val="26"/>
          <w:szCs w:val="26"/>
        </w:rPr>
        <w:t xml:space="preserve"> là nghiệm của phương trình </w:t>
      </w:r>
      <w:r w:rsidR="00336D65" w:rsidRPr="00C13C34">
        <w:rPr>
          <w:rFonts w:ascii="Times New Roman" w:hAnsi="Times New Roman"/>
          <w:position w:val="-12"/>
          <w:sz w:val="26"/>
          <w:szCs w:val="26"/>
        </w:rPr>
        <w:object w:dxaOrig="1060" w:dyaOrig="380">
          <v:shape id="_x0000_i1091" type="#_x0000_t75" style="width:52.9pt;height:19.15pt" o:ole="">
            <v:imagedata r:id="rId140" o:title=""/>
          </v:shape>
          <o:OLEObject Type="Embed" ProgID="Equation.DSMT4" ShapeID="_x0000_i1091" DrawAspect="Content" ObjectID="_1801938480" r:id="rId141"/>
        </w:object>
      </w:r>
      <w:r w:rsidR="00336D65" w:rsidRPr="00C13C34">
        <w:rPr>
          <w:rFonts w:ascii="Times New Roman" w:hAnsi="Times New Roman"/>
          <w:sz w:val="26"/>
          <w:szCs w:val="26"/>
        </w:rPr>
        <w:t>.</w:t>
      </w:r>
    </w:p>
    <w:p w:rsidR="00336D65" w:rsidRPr="00C13C34" w:rsidRDefault="00336D65" w:rsidP="00C13C3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/>
          <w:sz w:val="26"/>
          <w:szCs w:val="26"/>
        </w:rPr>
      </w:pPr>
      <w:r w:rsidRPr="00C13C34">
        <w:rPr>
          <w:rFonts w:ascii="Times New Roman" w:hAnsi="Times New Roman"/>
          <w:sz w:val="26"/>
          <w:szCs w:val="26"/>
        </w:rPr>
        <w:tab/>
      </w:r>
      <w:r w:rsidRPr="00C13C34">
        <w:rPr>
          <w:rFonts w:ascii="Times New Roman" w:hAnsi="Times New Roman"/>
          <w:b/>
          <w:sz w:val="26"/>
          <w:szCs w:val="26"/>
        </w:rPr>
        <w:t xml:space="preserve">c) </w:t>
      </w:r>
      <w:r w:rsidRPr="00C13C34">
        <w:rPr>
          <w:rFonts w:ascii="Times New Roman" w:hAnsi="Times New Roman"/>
          <w:sz w:val="26"/>
          <w:szCs w:val="26"/>
        </w:rPr>
        <w:t xml:space="preserve">Bất phương trình </w:t>
      </w:r>
      <w:r w:rsidRPr="00C13C34">
        <w:rPr>
          <w:rFonts w:ascii="Times New Roman" w:hAnsi="Times New Roman"/>
          <w:position w:val="-32"/>
          <w:sz w:val="26"/>
          <w:szCs w:val="26"/>
        </w:rPr>
        <w:object w:dxaOrig="1260" w:dyaOrig="580">
          <v:shape id="_x0000_i1092" type="#_x0000_t75" style="width:63pt;height:28.9pt" o:ole="">
            <v:imagedata r:id="rId142" o:title=""/>
          </v:shape>
          <o:OLEObject Type="Embed" ProgID="Equation.DSMT4" ShapeID="_x0000_i1092" DrawAspect="Content" ObjectID="_1801938481" r:id="rId143"/>
        </w:object>
      </w:r>
      <w:r w:rsidRPr="00C13C34">
        <w:rPr>
          <w:rFonts w:ascii="Times New Roman" w:hAnsi="Times New Roman"/>
          <w:sz w:val="26"/>
          <w:szCs w:val="26"/>
        </w:rPr>
        <w:t xml:space="preserve"> có tập nghiệm </w:t>
      </w:r>
      <w:r w:rsidRPr="00C13C34">
        <w:rPr>
          <w:rFonts w:ascii="Times New Roman" w:hAnsi="Times New Roman"/>
          <w:position w:val="-16"/>
          <w:sz w:val="26"/>
          <w:szCs w:val="26"/>
        </w:rPr>
        <w:object w:dxaOrig="960" w:dyaOrig="440">
          <v:shape id="_x0000_i1093" type="#_x0000_t75" style="width:48pt;height:21.75pt" o:ole="">
            <v:imagedata r:id="rId144" o:title=""/>
          </v:shape>
          <o:OLEObject Type="Embed" ProgID="Equation.DSMT4" ShapeID="_x0000_i1093" DrawAspect="Content" ObjectID="_1801938482" r:id="rId145"/>
        </w:object>
      </w:r>
      <w:r w:rsidRPr="00C13C34">
        <w:rPr>
          <w:rFonts w:ascii="Times New Roman" w:hAnsi="Times New Roman"/>
          <w:sz w:val="26"/>
          <w:szCs w:val="26"/>
        </w:rPr>
        <w:t>.</w:t>
      </w:r>
    </w:p>
    <w:p w:rsidR="00336D65" w:rsidRPr="00C13C34" w:rsidRDefault="00336D65" w:rsidP="00C13C3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/>
          <w:sz w:val="26"/>
          <w:szCs w:val="26"/>
        </w:rPr>
      </w:pPr>
      <w:r w:rsidRPr="00C13C34">
        <w:rPr>
          <w:rFonts w:ascii="Times New Roman" w:hAnsi="Times New Roman"/>
          <w:sz w:val="26"/>
          <w:szCs w:val="26"/>
        </w:rPr>
        <w:tab/>
      </w:r>
      <w:r w:rsidRPr="00C13C34">
        <w:rPr>
          <w:rFonts w:ascii="Times New Roman" w:hAnsi="Times New Roman"/>
          <w:b/>
          <w:sz w:val="26"/>
          <w:szCs w:val="26"/>
        </w:rPr>
        <w:t xml:space="preserve">d) </w:t>
      </w:r>
      <w:r w:rsidR="002A4243" w:rsidRPr="00C13C34">
        <w:rPr>
          <w:rFonts w:ascii="Times New Roman" w:hAnsi="Times New Roman"/>
          <w:sz w:val="26"/>
          <w:szCs w:val="26"/>
        </w:rPr>
        <w:t xml:space="preserve">Bất phương trình </w:t>
      </w:r>
      <w:r w:rsidR="00CA5B9A" w:rsidRPr="00C13C34">
        <w:rPr>
          <w:rFonts w:ascii="Times New Roman" w:hAnsi="Times New Roman"/>
          <w:position w:val="-6"/>
          <w:sz w:val="26"/>
          <w:szCs w:val="26"/>
        </w:rPr>
        <w:object w:dxaOrig="1400" w:dyaOrig="499">
          <v:shape id="_x0000_i1094" type="#_x0000_t75" style="width:69.75pt;height:24.75pt" o:ole="">
            <v:imagedata r:id="rId146" o:title=""/>
          </v:shape>
          <o:OLEObject Type="Embed" ProgID="Equation.DSMT4" ShapeID="_x0000_i1094" DrawAspect="Content" ObjectID="_1801938483" r:id="rId147"/>
        </w:object>
      </w:r>
      <w:r w:rsidR="00074232" w:rsidRPr="00C13C34">
        <w:rPr>
          <w:rFonts w:ascii="Times New Roman" w:hAnsi="Times New Roman"/>
          <w:sz w:val="26"/>
          <w:szCs w:val="26"/>
        </w:rPr>
        <w:t xml:space="preserve"> có tập nghiệm l</w:t>
      </w:r>
      <w:r w:rsidR="00CA5B9A" w:rsidRPr="00C13C34">
        <w:rPr>
          <w:rFonts w:ascii="Times New Roman" w:hAnsi="Times New Roman"/>
          <w:sz w:val="26"/>
          <w:szCs w:val="26"/>
        </w:rPr>
        <w:t xml:space="preserve">à </w:t>
      </w:r>
      <w:r w:rsidR="00433586" w:rsidRPr="001567CE">
        <w:rPr>
          <w:rFonts w:ascii="Times New Roman" w:hAnsi="Times New Roman"/>
          <w:position w:val="-16"/>
          <w:sz w:val="26"/>
          <w:szCs w:val="26"/>
        </w:rPr>
        <w:object w:dxaOrig="1460" w:dyaOrig="440">
          <v:shape id="_x0000_i1095" type="#_x0000_t75" style="width:73.15pt;height:22.15pt" o:ole="">
            <v:imagedata r:id="rId148" o:title=""/>
          </v:shape>
          <o:OLEObject Type="Embed" ProgID="Equation.DSMT4" ShapeID="_x0000_i1095" DrawAspect="Content" ObjectID="_1801938484" r:id="rId149"/>
        </w:object>
      </w:r>
      <w:r w:rsidR="00CA5B9A" w:rsidRPr="00C13C34">
        <w:rPr>
          <w:rFonts w:ascii="Times New Roman" w:hAnsi="Times New Roman"/>
          <w:sz w:val="26"/>
          <w:szCs w:val="26"/>
        </w:rPr>
        <w:t>.</w:t>
      </w:r>
    </w:p>
    <w:p w:rsidR="00D720F2" w:rsidRPr="00C13C34" w:rsidRDefault="0070324F" w:rsidP="00C13C3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/>
          <w:sz w:val="26"/>
          <w:szCs w:val="26"/>
        </w:rPr>
      </w:pPr>
      <w:r w:rsidRPr="00C13C34">
        <w:rPr>
          <w:rFonts w:ascii="Times New Roman" w:hAnsi="Times New Roman"/>
          <w:b/>
          <w:sz w:val="26"/>
          <w:szCs w:val="26"/>
        </w:rPr>
        <w:t>Câu 2.</w:t>
      </w:r>
      <w:r w:rsidR="00E42669" w:rsidRPr="00C13C34">
        <w:rPr>
          <w:rFonts w:ascii="Times New Roman" w:hAnsi="Times New Roman"/>
          <w:b/>
          <w:sz w:val="26"/>
          <w:szCs w:val="26"/>
        </w:rPr>
        <w:t xml:space="preserve"> </w:t>
      </w:r>
      <w:r w:rsidR="00E42669" w:rsidRPr="00C13C34">
        <w:rPr>
          <w:rFonts w:ascii="Times New Roman" w:hAnsi="Times New Roman"/>
          <w:sz w:val="26"/>
          <w:szCs w:val="26"/>
        </w:rPr>
        <w:t>Trong không gian</w:t>
      </w:r>
      <w:r w:rsidR="00E42669" w:rsidRPr="00C13C34">
        <w:rPr>
          <w:rFonts w:ascii="Times New Roman" w:hAnsi="Times New Roman"/>
          <w:b/>
          <w:sz w:val="26"/>
          <w:szCs w:val="26"/>
        </w:rPr>
        <w:t xml:space="preserve"> </w:t>
      </w:r>
      <w:r w:rsidR="00E42669" w:rsidRPr="00C13C34">
        <w:rPr>
          <w:rFonts w:ascii="Times New Roman" w:hAnsi="Times New Roman"/>
          <w:sz w:val="26"/>
          <w:szCs w:val="26"/>
        </w:rPr>
        <w:t xml:space="preserve">cho hình chóp </w:t>
      </w:r>
      <w:r w:rsidR="00E42669" w:rsidRPr="00C13C34">
        <w:rPr>
          <w:rFonts w:ascii="Times New Roman" w:hAnsi="Times New Roman"/>
          <w:position w:val="-6"/>
          <w:sz w:val="26"/>
          <w:szCs w:val="26"/>
        </w:rPr>
        <w:object w:dxaOrig="920" w:dyaOrig="279">
          <v:shape id="_x0000_i1096" type="#_x0000_t75" style="width:46.15pt;height:13.9pt" o:ole="">
            <v:imagedata r:id="rId150" o:title=""/>
          </v:shape>
          <o:OLEObject Type="Embed" ProgID="Equation.DSMT4" ShapeID="_x0000_i1096" DrawAspect="Content" ObjectID="_1801938485" r:id="rId151"/>
        </w:object>
      </w:r>
      <w:r w:rsidR="00E42669" w:rsidRPr="00C13C34">
        <w:rPr>
          <w:rFonts w:ascii="Times New Roman" w:hAnsi="Times New Roman"/>
          <w:sz w:val="26"/>
          <w:szCs w:val="26"/>
        </w:rPr>
        <w:t xml:space="preserve"> có đáy là hình vuông</w:t>
      </w:r>
      <w:r w:rsidR="00EE06B4">
        <w:rPr>
          <w:rFonts w:ascii="Times New Roman" w:hAnsi="Times New Roman"/>
          <w:sz w:val="26"/>
          <w:szCs w:val="26"/>
        </w:rPr>
        <w:t xml:space="preserve"> tâm </w:t>
      </w:r>
      <w:r w:rsidR="00EE06B4" w:rsidRPr="00EE06B4">
        <w:rPr>
          <w:rFonts w:ascii="Times New Roman" w:hAnsi="Times New Roman"/>
          <w:position w:val="-6"/>
          <w:sz w:val="26"/>
          <w:szCs w:val="26"/>
        </w:rPr>
        <w:object w:dxaOrig="260" w:dyaOrig="279">
          <v:shape id="_x0000_i1097" type="#_x0000_t75" style="width:13.15pt;height:13.9pt" o:ole="">
            <v:imagedata r:id="rId152" o:title=""/>
          </v:shape>
          <o:OLEObject Type="Embed" ProgID="Equation.DSMT4" ShapeID="_x0000_i1097" DrawAspect="Content" ObjectID="_1801938486" r:id="rId153"/>
        </w:object>
      </w:r>
      <w:r w:rsidR="00E42669" w:rsidRPr="00C13C34">
        <w:rPr>
          <w:rFonts w:ascii="Times New Roman" w:hAnsi="Times New Roman"/>
          <w:sz w:val="26"/>
          <w:szCs w:val="26"/>
        </w:rPr>
        <w:t xml:space="preserve">. </w:t>
      </w:r>
      <w:r w:rsidR="003511A5" w:rsidRPr="00C13C34">
        <w:rPr>
          <w:rFonts w:ascii="Times New Roman" w:hAnsi="Times New Roman"/>
          <w:sz w:val="26"/>
          <w:szCs w:val="26"/>
        </w:rPr>
        <w:t xml:space="preserve">Cho biết </w:t>
      </w:r>
      <w:r w:rsidR="005F66AF" w:rsidRPr="005F66AF">
        <w:rPr>
          <w:rFonts w:ascii="Times New Roman" w:hAnsi="Times New Roman"/>
          <w:position w:val="-6"/>
          <w:sz w:val="26"/>
          <w:szCs w:val="26"/>
        </w:rPr>
        <w:object w:dxaOrig="980" w:dyaOrig="279">
          <v:shape id="_x0000_i1098" type="#_x0000_t75" style="width:49.15pt;height:13.9pt" o:ole="">
            <v:imagedata r:id="rId154" o:title=""/>
          </v:shape>
          <o:OLEObject Type="Embed" ProgID="Equation.DSMT4" ShapeID="_x0000_i1098" DrawAspect="Content" ObjectID="_1801938487" r:id="rId155"/>
        </w:object>
      </w:r>
      <w:r w:rsidR="005F66AF">
        <w:rPr>
          <w:rFonts w:ascii="Times New Roman" w:hAnsi="Times New Roman"/>
          <w:sz w:val="26"/>
          <w:szCs w:val="26"/>
        </w:rPr>
        <w:t xml:space="preserve"> và </w:t>
      </w:r>
      <w:r w:rsidR="005F66AF" w:rsidRPr="00C119EE">
        <w:rPr>
          <w:position w:val="-6"/>
        </w:rPr>
        <w:object w:dxaOrig="1040" w:dyaOrig="279">
          <v:shape id="_x0000_i1099" type="#_x0000_t75" style="width:52.15pt;height:13.9pt" o:ole="">
            <v:imagedata r:id="rId156" o:title=""/>
          </v:shape>
          <o:OLEObject Type="Embed" ProgID="Equation.DSMT4" ShapeID="_x0000_i1099" DrawAspect="Content" ObjectID="_1801938488" r:id="rId157"/>
        </w:object>
      </w:r>
      <w:r w:rsidR="00E42669" w:rsidRPr="00C13C34">
        <w:rPr>
          <w:rFonts w:ascii="Times New Roman" w:hAnsi="Times New Roman"/>
          <w:sz w:val="26"/>
          <w:szCs w:val="26"/>
        </w:rPr>
        <w:t>.</w:t>
      </w:r>
    </w:p>
    <w:p w:rsidR="0070324F" w:rsidRPr="00C13C34" w:rsidRDefault="0070324F" w:rsidP="00C13C3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/>
          <w:sz w:val="26"/>
          <w:szCs w:val="26"/>
        </w:rPr>
      </w:pPr>
      <w:r w:rsidRPr="00C13C34">
        <w:rPr>
          <w:rFonts w:ascii="Times New Roman" w:hAnsi="Times New Roman"/>
          <w:b/>
          <w:sz w:val="26"/>
          <w:szCs w:val="26"/>
        </w:rPr>
        <w:tab/>
        <w:t>a)</w:t>
      </w:r>
      <w:r w:rsidRPr="00C13C34">
        <w:rPr>
          <w:rFonts w:ascii="Times New Roman" w:hAnsi="Times New Roman"/>
          <w:sz w:val="26"/>
          <w:szCs w:val="26"/>
        </w:rPr>
        <w:t xml:space="preserve"> </w:t>
      </w:r>
      <w:r w:rsidR="003368AB" w:rsidRPr="00C13C34">
        <w:rPr>
          <w:rFonts w:ascii="Times New Roman" w:hAnsi="Times New Roman"/>
          <w:sz w:val="26"/>
          <w:szCs w:val="26"/>
        </w:rPr>
        <w:t>G</w:t>
      </w:r>
      <w:r w:rsidR="00365CA8" w:rsidRPr="00C13C34">
        <w:rPr>
          <w:rFonts w:ascii="Times New Roman" w:hAnsi="Times New Roman"/>
          <w:sz w:val="26"/>
          <w:szCs w:val="26"/>
        </w:rPr>
        <w:t xml:space="preserve">óc giữa hai đường thẳng </w:t>
      </w:r>
      <w:r w:rsidR="00365CA8" w:rsidRPr="00C13C34">
        <w:rPr>
          <w:rFonts w:ascii="Times New Roman" w:hAnsi="Times New Roman"/>
          <w:position w:val="-8"/>
          <w:sz w:val="26"/>
          <w:szCs w:val="26"/>
        </w:rPr>
        <w:object w:dxaOrig="780" w:dyaOrig="300">
          <v:shape id="_x0000_i1100" type="#_x0000_t75" style="width:39pt;height:15pt" o:ole="">
            <v:imagedata r:id="rId158" o:title=""/>
          </v:shape>
          <o:OLEObject Type="Embed" ProgID="Equation.DSMT4" ShapeID="_x0000_i1100" DrawAspect="Content" ObjectID="_1801938489" r:id="rId159"/>
        </w:object>
      </w:r>
      <w:r w:rsidR="00365CA8" w:rsidRPr="00C13C34">
        <w:rPr>
          <w:rFonts w:ascii="Times New Roman" w:hAnsi="Times New Roman"/>
          <w:sz w:val="26"/>
          <w:szCs w:val="26"/>
        </w:rPr>
        <w:t xml:space="preserve"> là gó</w:t>
      </w:r>
      <w:r w:rsidR="003511A5" w:rsidRPr="00C13C34">
        <w:rPr>
          <w:rFonts w:ascii="Times New Roman" w:hAnsi="Times New Roman"/>
          <w:sz w:val="26"/>
          <w:szCs w:val="26"/>
        </w:rPr>
        <w:t xml:space="preserve">c </w:t>
      </w:r>
      <w:r w:rsidR="003511A5" w:rsidRPr="00C13C34">
        <w:rPr>
          <w:rFonts w:ascii="Times New Roman" w:hAnsi="Times New Roman"/>
          <w:position w:val="-6"/>
          <w:sz w:val="26"/>
          <w:szCs w:val="26"/>
        </w:rPr>
        <w:object w:dxaOrig="520" w:dyaOrig="380">
          <v:shape id="_x0000_i1101" type="#_x0000_t75" style="width:25.9pt;height:19.15pt" o:ole="">
            <v:imagedata r:id="rId160" o:title=""/>
          </v:shape>
          <o:OLEObject Type="Embed" ProgID="Equation.DSMT4" ShapeID="_x0000_i1101" DrawAspect="Content" ObjectID="_1801938490" r:id="rId161"/>
        </w:object>
      </w:r>
      <w:r w:rsidR="003511A5" w:rsidRPr="00C13C34">
        <w:rPr>
          <w:rFonts w:ascii="Times New Roman" w:hAnsi="Times New Roman"/>
          <w:sz w:val="26"/>
          <w:szCs w:val="26"/>
        </w:rPr>
        <w:t>.</w:t>
      </w:r>
    </w:p>
    <w:p w:rsidR="00705CCA" w:rsidRPr="00C13C34" w:rsidRDefault="00705CCA" w:rsidP="00C13C3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/>
          <w:sz w:val="26"/>
          <w:szCs w:val="26"/>
        </w:rPr>
      </w:pPr>
      <w:r w:rsidRPr="00C13C34">
        <w:rPr>
          <w:rFonts w:ascii="Times New Roman" w:hAnsi="Times New Roman"/>
          <w:sz w:val="26"/>
          <w:szCs w:val="26"/>
        </w:rPr>
        <w:tab/>
      </w:r>
      <w:r w:rsidRPr="00C13C34">
        <w:rPr>
          <w:rFonts w:ascii="Times New Roman" w:hAnsi="Times New Roman"/>
          <w:b/>
          <w:sz w:val="26"/>
          <w:szCs w:val="26"/>
        </w:rPr>
        <w:t>b)</w:t>
      </w:r>
      <w:r w:rsidR="003511A5" w:rsidRPr="00C13C34">
        <w:rPr>
          <w:rFonts w:ascii="Times New Roman" w:hAnsi="Times New Roman"/>
          <w:sz w:val="26"/>
          <w:szCs w:val="26"/>
        </w:rPr>
        <w:t xml:space="preserve"> </w:t>
      </w:r>
      <w:r w:rsidR="003368AB" w:rsidRPr="00C13C34">
        <w:rPr>
          <w:rFonts w:ascii="Times New Roman" w:hAnsi="Times New Roman"/>
          <w:sz w:val="26"/>
          <w:szCs w:val="26"/>
        </w:rPr>
        <w:t xml:space="preserve">Đường thẳng </w:t>
      </w:r>
      <w:r w:rsidR="003368AB" w:rsidRPr="00C13C34">
        <w:rPr>
          <w:rFonts w:ascii="Times New Roman" w:hAnsi="Times New Roman"/>
          <w:position w:val="-6"/>
          <w:sz w:val="26"/>
          <w:szCs w:val="26"/>
        </w:rPr>
        <w:object w:dxaOrig="380" w:dyaOrig="279">
          <v:shape id="_x0000_i1102" type="#_x0000_t75" style="width:19.15pt;height:13.9pt" o:ole="">
            <v:imagedata r:id="rId162" o:title=""/>
          </v:shape>
          <o:OLEObject Type="Embed" ProgID="Equation.DSMT4" ShapeID="_x0000_i1102" DrawAspect="Content" ObjectID="_1801938491" r:id="rId163"/>
        </w:object>
      </w:r>
      <w:r w:rsidR="003368AB" w:rsidRPr="00C13C34">
        <w:rPr>
          <w:rFonts w:ascii="Times New Roman" w:hAnsi="Times New Roman"/>
          <w:sz w:val="26"/>
          <w:szCs w:val="26"/>
        </w:rPr>
        <w:t xml:space="preserve">vuông góc với đường thẳng </w:t>
      </w:r>
      <w:r w:rsidR="00EE06B4" w:rsidRPr="00C13C34">
        <w:rPr>
          <w:rFonts w:ascii="Times New Roman" w:hAnsi="Times New Roman"/>
          <w:position w:val="-6"/>
          <w:sz w:val="26"/>
          <w:szCs w:val="26"/>
        </w:rPr>
        <w:object w:dxaOrig="460" w:dyaOrig="279">
          <v:shape id="_x0000_i1103" type="#_x0000_t75" style="width:22.9pt;height:13.9pt" o:ole="">
            <v:imagedata r:id="rId164" o:title=""/>
          </v:shape>
          <o:OLEObject Type="Embed" ProgID="Equation.DSMT4" ShapeID="_x0000_i1103" DrawAspect="Content" ObjectID="_1801938492" r:id="rId165"/>
        </w:object>
      </w:r>
      <w:r w:rsidR="00EE06B4">
        <w:rPr>
          <w:rFonts w:ascii="Times New Roman" w:hAnsi="Times New Roman"/>
          <w:sz w:val="26"/>
          <w:szCs w:val="26"/>
        </w:rPr>
        <w:t xml:space="preserve"> với </w:t>
      </w:r>
      <w:r w:rsidR="00EE06B4" w:rsidRPr="00EE06B4">
        <w:rPr>
          <w:rFonts w:ascii="Times New Roman" w:hAnsi="Times New Roman"/>
          <w:position w:val="-6"/>
          <w:sz w:val="26"/>
          <w:szCs w:val="26"/>
        </w:rPr>
        <w:object w:dxaOrig="279" w:dyaOrig="279">
          <v:shape id="_x0000_i1104" type="#_x0000_t75" style="width:13.9pt;height:13.9pt" o:ole="">
            <v:imagedata r:id="rId166" o:title=""/>
          </v:shape>
          <o:OLEObject Type="Embed" ProgID="Equation.DSMT4" ShapeID="_x0000_i1104" DrawAspect="Content" ObjectID="_1801938493" r:id="rId167"/>
        </w:object>
      </w:r>
      <w:r w:rsidR="00EE06B4">
        <w:rPr>
          <w:rFonts w:ascii="Times New Roman" w:hAnsi="Times New Roman"/>
          <w:sz w:val="26"/>
          <w:szCs w:val="26"/>
        </w:rPr>
        <w:t xml:space="preserve"> là trung điểm cạnh </w:t>
      </w:r>
      <w:r w:rsidR="00EE06B4" w:rsidRPr="00EE06B4">
        <w:rPr>
          <w:rFonts w:ascii="Times New Roman" w:hAnsi="Times New Roman"/>
          <w:position w:val="-6"/>
          <w:sz w:val="26"/>
          <w:szCs w:val="26"/>
        </w:rPr>
        <w:object w:dxaOrig="400" w:dyaOrig="279">
          <v:shape id="_x0000_i1105" type="#_x0000_t75" style="width:19.9pt;height:13.9pt" o:ole="">
            <v:imagedata r:id="rId168" o:title=""/>
          </v:shape>
          <o:OLEObject Type="Embed" ProgID="Equation.DSMT4" ShapeID="_x0000_i1105" DrawAspect="Content" ObjectID="_1801938494" r:id="rId169"/>
        </w:object>
      </w:r>
      <w:r w:rsidR="003368AB" w:rsidRPr="00C13C34">
        <w:rPr>
          <w:rFonts w:ascii="Times New Roman" w:hAnsi="Times New Roman"/>
          <w:sz w:val="26"/>
          <w:szCs w:val="26"/>
        </w:rPr>
        <w:t>.</w:t>
      </w:r>
    </w:p>
    <w:p w:rsidR="004A7EB1" w:rsidRPr="00C13C34" w:rsidRDefault="004A7EB1" w:rsidP="00C13C3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/>
          <w:sz w:val="26"/>
          <w:szCs w:val="26"/>
        </w:rPr>
      </w:pPr>
      <w:r w:rsidRPr="00C13C34">
        <w:rPr>
          <w:rFonts w:ascii="Times New Roman" w:hAnsi="Times New Roman"/>
          <w:sz w:val="26"/>
          <w:szCs w:val="26"/>
        </w:rPr>
        <w:tab/>
      </w:r>
      <w:r w:rsidRPr="00C13C34">
        <w:rPr>
          <w:rFonts w:ascii="Times New Roman" w:hAnsi="Times New Roman"/>
          <w:b/>
          <w:sz w:val="26"/>
          <w:szCs w:val="26"/>
        </w:rPr>
        <w:t>c)</w:t>
      </w:r>
      <w:r w:rsidRPr="00C13C34">
        <w:rPr>
          <w:rFonts w:ascii="Times New Roman" w:hAnsi="Times New Roman"/>
          <w:sz w:val="26"/>
          <w:szCs w:val="26"/>
        </w:rPr>
        <w:t xml:space="preserve"> </w:t>
      </w:r>
      <w:r w:rsidR="003368AB" w:rsidRPr="00C13C34">
        <w:rPr>
          <w:rFonts w:ascii="Times New Roman" w:hAnsi="Times New Roman"/>
          <w:sz w:val="26"/>
          <w:szCs w:val="26"/>
        </w:rPr>
        <w:t xml:space="preserve">Đường thẳng </w:t>
      </w:r>
      <w:r w:rsidR="003368AB" w:rsidRPr="00C13C34">
        <w:rPr>
          <w:rFonts w:ascii="Times New Roman" w:hAnsi="Times New Roman"/>
          <w:position w:val="-6"/>
          <w:sz w:val="26"/>
          <w:szCs w:val="26"/>
        </w:rPr>
        <w:object w:dxaOrig="380" w:dyaOrig="279">
          <v:shape id="_x0000_i1106" type="#_x0000_t75" style="width:19.15pt;height:13.9pt" o:ole="">
            <v:imagedata r:id="rId170" o:title=""/>
          </v:shape>
          <o:OLEObject Type="Embed" ProgID="Equation.DSMT4" ShapeID="_x0000_i1106" DrawAspect="Content" ObjectID="_1801938495" r:id="rId171"/>
        </w:object>
      </w:r>
      <w:r w:rsidR="003368AB" w:rsidRPr="00C13C34">
        <w:rPr>
          <w:rFonts w:ascii="Times New Roman" w:hAnsi="Times New Roman"/>
          <w:sz w:val="26"/>
          <w:szCs w:val="26"/>
        </w:rPr>
        <w:t xml:space="preserve"> vuông góc với mặt phẳng </w:t>
      </w:r>
      <w:r w:rsidR="003368AB" w:rsidRPr="00C13C34">
        <w:rPr>
          <w:rFonts w:ascii="Times New Roman" w:hAnsi="Times New Roman"/>
          <w:position w:val="-16"/>
          <w:sz w:val="26"/>
          <w:szCs w:val="26"/>
        </w:rPr>
        <w:object w:dxaOrig="920" w:dyaOrig="440">
          <v:shape id="_x0000_i1107" type="#_x0000_t75" style="width:46.15pt;height:21.75pt" o:ole="">
            <v:imagedata r:id="rId172" o:title=""/>
          </v:shape>
          <o:OLEObject Type="Embed" ProgID="Equation.DSMT4" ShapeID="_x0000_i1107" DrawAspect="Content" ObjectID="_1801938496" r:id="rId173"/>
        </w:object>
      </w:r>
      <w:r w:rsidRPr="00C13C34">
        <w:rPr>
          <w:rFonts w:ascii="Times New Roman" w:hAnsi="Times New Roman"/>
          <w:sz w:val="26"/>
          <w:szCs w:val="26"/>
        </w:rPr>
        <w:t>.</w:t>
      </w:r>
    </w:p>
    <w:p w:rsidR="004A7EB1" w:rsidRPr="00C13C34" w:rsidRDefault="004A7EB1" w:rsidP="00C13C34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/>
          <w:sz w:val="26"/>
          <w:szCs w:val="26"/>
        </w:rPr>
      </w:pPr>
      <w:r w:rsidRPr="00C13C34">
        <w:rPr>
          <w:rFonts w:ascii="Times New Roman" w:hAnsi="Times New Roman"/>
          <w:sz w:val="26"/>
          <w:szCs w:val="26"/>
        </w:rPr>
        <w:tab/>
      </w:r>
      <w:r w:rsidRPr="00C13C34">
        <w:rPr>
          <w:rFonts w:ascii="Times New Roman" w:hAnsi="Times New Roman"/>
          <w:b/>
          <w:sz w:val="26"/>
          <w:szCs w:val="26"/>
        </w:rPr>
        <w:t>d)</w:t>
      </w:r>
      <w:r w:rsidRPr="00C13C34">
        <w:rPr>
          <w:rFonts w:ascii="Times New Roman" w:hAnsi="Times New Roman"/>
          <w:sz w:val="26"/>
          <w:szCs w:val="26"/>
        </w:rPr>
        <w:t xml:space="preserve"> </w:t>
      </w:r>
      <w:r w:rsidR="00BF0C6D" w:rsidRPr="00C13C34">
        <w:rPr>
          <w:rFonts w:ascii="Times New Roman" w:hAnsi="Times New Roman"/>
          <w:sz w:val="26"/>
          <w:szCs w:val="26"/>
        </w:rPr>
        <w:t xml:space="preserve">Gọi </w:t>
      </w:r>
      <w:r w:rsidR="00BF0C6D" w:rsidRPr="00C13C34">
        <w:rPr>
          <w:rFonts w:ascii="Times New Roman" w:hAnsi="Times New Roman"/>
          <w:position w:val="-8"/>
          <w:sz w:val="26"/>
          <w:szCs w:val="26"/>
        </w:rPr>
        <w:object w:dxaOrig="540" w:dyaOrig="300">
          <v:shape id="_x0000_i1108" type="#_x0000_t75" style="width:27pt;height:15pt" o:ole="">
            <v:imagedata r:id="rId174" o:title=""/>
          </v:shape>
          <o:OLEObject Type="Embed" ProgID="Equation.DSMT4" ShapeID="_x0000_i1108" DrawAspect="Content" ObjectID="_1801938497" r:id="rId175"/>
        </w:object>
      </w:r>
      <w:r w:rsidR="00BF0C6D" w:rsidRPr="00C13C34">
        <w:rPr>
          <w:rFonts w:ascii="Times New Roman" w:hAnsi="Times New Roman"/>
          <w:sz w:val="26"/>
          <w:szCs w:val="26"/>
        </w:rPr>
        <w:t xml:space="preserve"> </w:t>
      </w:r>
      <w:r w:rsidR="00E4093E">
        <w:rPr>
          <w:rFonts w:ascii="Times New Roman" w:hAnsi="Times New Roman"/>
          <w:sz w:val="26"/>
          <w:szCs w:val="26"/>
        </w:rPr>
        <w:t>lầ</w:t>
      </w:r>
      <w:r w:rsidR="00BF0C6D" w:rsidRPr="00C13C34">
        <w:rPr>
          <w:rFonts w:ascii="Times New Roman" w:hAnsi="Times New Roman"/>
          <w:sz w:val="26"/>
          <w:szCs w:val="26"/>
        </w:rPr>
        <w:t xml:space="preserve">n lượt là hình chiếu vuông góc của </w:t>
      </w:r>
      <w:r w:rsidR="00BF0C6D" w:rsidRPr="00C13C34">
        <w:rPr>
          <w:rFonts w:ascii="Times New Roman" w:hAnsi="Times New Roman"/>
          <w:position w:val="-4"/>
          <w:sz w:val="26"/>
          <w:szCs w:val="26"/>
        </w:rPr>
        <w:object w:dxaOrig="260" w:dyaOrig="260">
          <v:shape id="_x0000_i1109" type="#_x0000_t75" style="width:13.15pt;height:13.15pt" o:ole="">
            <v:imagedata r:id="rId176" o:title=""/>
          </v:shape>
          <o:OLEObject Type="Embed" ProgID="Equation.DSMT4" ShapeID="_x0000_i1109" DrawAspect="Content" ObjectID="_1801938498" r:id="rId177"/>
        </w:object>
      </w:r>
      <w:r w:rsidR="00BF0C6D" w:rsidRPr="00C13C34">
        <w:rPr>
          <w:rFonts w:ascii="Times New Roman" w:hAnsi="Times New Roman"/>
          <w:sz w:val="26"/>
          <w:szCs w:val="26"/>
        </w:rPr>
        <w:t xml:space="preserve"> trên cạnh </w:t>
      </w:r>
      <w:r w:rsidR="00BF0C6D" w:rsidRPr="00C13C34">
        <w:rPr>
          <w:rFonts w:ascii="Times New Roman" w:hAnsi="Times New Roman"/>
          <w:position w:val="-8"/>
          <w:sz w:val="26"/>
          <w:szCs w:val="26"/>
        </w:rPr>
        <w:object w:dxaOrig="760" w:dyaOrig="300">
          <v:shape id="_x0000_i1110" type="#_x0000_t75" style="width:37.9pt;height:15pt" o:ole="">
            <v:imagedata r:id="rId178" o:title=""/>
          </v:shape>
          <o:OLEObject Type="Embed" ProgID="Equation.DSMT4" ShapeID="_x0000_i1110" DrawAspect="Content" ObjectID="_1801938499" r:id="rId179"/>
        </w:object>
      </w:r>
      <w:r w:rsidR="00BF0C6D" w:rsidRPr="00C13C34">
        <w:rPr>
          <w:rFonts w:ascii="Times New Roman" w:hAnsi="Times New Roman"/>
          <w:sz w:val="26"/>
          <w:szCs w:val="26"/>
        </w:rPr>
        <w:t xml:space="preserve">. Khi đó </w:t>
      </w:r>
      <w:r w:rsidR="00BF0C6D" w:rsidRPr="00C13C34">
        <w:rPr>
          <w:rFonts w:ascii="Times New Roman" w:hAnsi="Times New Roman"/>
          <w:position w:val="-16"/>
          <w:sz w:val="26"/>
          <w:szCs w:val="26"/>
        </w:rPr>
        <w:object w:dxaOrig="1340" w:dyaOrig="440">
          <v:shape id="_x0000_i1111" type="#_x0000_t75" style="width:66.75pt;height:21.75pt" o:ole="">
            <v:imagedata r:id="rId180" o:title=""/>
          </v:shape>
          <o:OLEObject Type="Embed" ProgID="Equation.DSMT4" ShapeID="_x0000_i1111" DrawAspect="Content" ObjectID="_1801938500" r:id="rId181"/>
        </w:object>
      </w:r>
      <w:r w:rsidR="003B54F8" w:rsidRPr="00C13C34">
        <w:rPr>
          <w:rFonts w:ascii="Times New Roman" w:hAnsi="Times New Roman"/>
          <w:sz w:val="26"/>
          <w:szCs w:val="26"/>
        </w:rPr>
        <w:t>.</w:t>
      </w:r>
    </w:p>
    <w:p w:rsidR="00D720F2" w:rsidRPr="00C13C34" w:rsidRDefault="00BF0C6D" w:rsidP="009213AC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BF0C6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  <w:t xml:space="preserve">PHẦN III. Câu trắc nghiệm trả lời ngắn. </w:t>
      </w:r>
      <w:r w:rsidRPr="00BF0C6D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Thí sinh trả lời từ câu 1 đến câu 4.</w:t>
      </w:r>
    </w:p>
    <w:p w:rsidR="00BF0C6D" w:rsidRPr="00C13C34" w:rsidRDefault="00B50E95" w:rsidP="009213AC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sz w:val="26"/>
          <w:szCs w:val="26"/>
          <w:lang w:val="en-US"/>
        </w:rPr>
      </w:pPr>
      <w:r w:rsidRPr="00C13C34">
        <w:rPr>
          <w:rFonts w:ascii="Times New Roman" w:hAnsi="Times New Roman" w:cs="Times New Roman"/>
          <w:b/>
          <w:bCs/>
          <w:sz w:val="26"/>
          <w:szCs w:val="26"/>
          <w:lang w:val="en-US"/>
        </w:rPr>
        <w:t>Câu 1.</w:t>
      </w:r>
      <w:r w:rsidRPr="00C13C3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BF0C6D" w:rsidRPr="00C13C34">
        <w:rPr>
          <w:rFonts w:ascii="Times New Roman" w:hAnsi="Times New Roman" w:cs="Times New Roman"/>
          <w:sz w:val="26"/>
          <w:szCs w:val="26"/>
          <w:lang w:val="en-US"/>
        </w:rPr>
        <w:t xml:space="preserve">Giá trị của biểu thức </w:t>
      </w:r>
      <w:r w:rsidR="00B94C04" w:rsidRPr="00C13C34">
        <w:rPr>
          <w:rFonts w:ascii="Times New Roman" w:hAnsi="Times New Roman" w:cs="Times New Roman"/>
          <w:position w:val="-12"/>
          <w:sz w:val="26"/>
          <w:szCs w:val="26"/>
          <w:lang w:val="en-US"/>
        </w:rPr>
        <w:object w:dxaOrig="2580" w:dyaOrig="380">
          <v:shape id="_x0000_i1112" type="#_x0000_t75" style="width:129pt;height:19.15pt" o:ole="">
            <v:imagedata r:id="rId182" o:title=""/>
          </v:shape>
          <o:OLEObject Type="Embed" ProgID="Equation.DSMT4" ShapeID="_x0000_i1112" DrawAspect="Content" ObjectID="_1801938501" r:id="rId183"/>
        </w:object>
      </w:r>
      <w:r w:rsidR="00DC36B8" w:rsidRPr="00C13C34">
        <w:rPr>
          <w:rFonts w:ascii="Times New Roman" w:hAnsi="Times New Roman" w:cs="Times New Roman"/>
          <w:sz w:val="26"/>
          <w:szCs w:val="26"/>
          <w:lang w:val="en-US"/>
        </w:rPr>
        <w:t xml:space="preserve"> bằng?</w:t>
      </w:r>
    </w:p>
    <w:p w:rsidR="00254182" w:rsidRPr="00C13C34" w:rsidRDefault="00B94C04" w:rsidP="00F93FDE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sz w:val="26"/>
          <w:szCs w:val="26"/>
          <w:lang w:val="fr-FR"/>
        </w:rPr>
      </w:pPr>
      <w:r w:rsidRPr="00C13C34">
        <w:rPr>
          <w:rFonts w:ascii="Times New Roman" w:hAnsi="Times New Roman" w:cs="Times New Roman"/>
          <w:b/>
          <w:bCs/>
          <w:sz w:val="26"/>
          <w:szCs w:val="26"/>
          <w:lang w:val="en-US"/>
        </w:rPr>
        <w:t>Câu 2</w:t>
      </w:r>
      <w:r w:rsidR="00D715BC" w:rsidRPr="00C13C34">
        <w:rPr>
          <w:rFonts w:ascii="Times New Roman" w:hAnsi="Times New Roman" w:cs="Times New Roman"/>
          <w:b/>
          <w:bCs/>
          <w:sz w:val="26"/>
          <w:szCs w:val="26"/>
          <w:lang w:val="en-US"/>
        </w:rPr>
        <w:t>.</w:t>
      </w:r>
      <w:r w:rsidR="00254182" w:rsidRPr="00C13C3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254182" w:rsidRPr="00C13C34">
        <w:rPr>
          <w:rFonts w:ascii="Times New Roman" w:hAnsi="Times New Roman" w:cs="Times New Roman"/>
          <w:bCs/>
          <w:sz w:val="26"/>
          <w:szCs w:val="26"/>
        </w:rPr>
        <w:t xml:space="preserve">Cho hàm số </w:t>
      </w:r>
      <w:r w:rsidR="00DC36B8" w:rsidRPr="00C13C34">
        <w:rPr>
          <w:rFonts w:ascii="Times New Roman" w:hAnsi="Times New Roman" w:cs="Times New Roman"/>
          <w:position w:val="-14"/>
          <w:sz w:val="26"/>
          <w:szCs w:val="26"/>
        </w:rPr>
        <w:object w:dxaOrig="1740" w:dyaOrig="400">
          <v:shape id="_x0000_i1113" type="#_x0000_t75" style="width:86.65pt;height:20.25pt" o:ole="">
            <v:imagedata r:id="rId184" o:title=""/>
          </v:shape>
          <o:OLEObject Type="Embed" ProgID="Equation.DSMT4" ShapeID="_x0000_i1113" DrawAspect="Content" ObjectID="_1801938502" r:id="rId185"/>
        </w:object>
      </w:r>
      <w:r w:rsidR="00254182" w:rsidRPr="00C13C34">
        <w:rPr>
          <w:rFonts w:ascii="Times New Roman" w:hAnsi="Times New Roman" w:cs="Times New Roman"/>
          <w:sz w:val="26"/>
          <w:szCs w:val="26"/>
          <w:lang w:val="fr-FR"/>
        </w:rPr>
        <w:t xml:space="preserve">. </w:t>
      </w:r>
      <w:r w:rsidR="00DC36B8" w:rsidRPr="00C13C34">
        <w:rPr>
          <w:rFonts w:ascii="Times New Roman" w:hAnsi="Times New Roman" w:cs="Times New Roman"/>
          <w:sz w:val="26"/>
          <w:szCs w:val="26"/>
          <w:lang w:val="fr-FR"/>
        </w:rPr>
        <w:t xml:space="preserve">Biết rằng hàm số có tập xác định là </w:t>
      </w:r>
      <w:r w:rsidR="00DC36B8" w:rsidRPr="00C13C34">
        <w:rPr>
          <w:rFonts w:ascii="Times New Roman" w:hAnsi="Times New Roman" w:cs="Times New Roman"/>
          <w:position w:val="-16"/>
          <w:sz w:val="26"/>
          <w:szCs w:val="26"/>
          <w:lang w:val="fr-FR"/>
        </w:rPr>
        <w:object w:dxaOrig="1320" w:dyaOrig="440">
          <v:shape id="_x0000_i1114" type="#_x0000_t75" style="width:66pt;height:21.75pt" o:ole="">
            <v:imagedata r:id="rId186" o:title=""/>
          </v:shape>
          <o:OLEObject Type="Embed" ProgID="Equation.DSMT4" ShapeID="_x0000_i1114" DrawAspect="Content" ObjectID="_1801938503" r:id="rId187"/>
        </w:object>
      </w:r>
      <w:r w:rsidR="00DC36B8" w:rsidRPr="00C13C34">
        <w:rPr>
          <w:rFonts w:ascii="Times New Roman" w:hAnsi="Times New Roman" w:cs="Times New Roman"/>
          <w:sz w:val="26"/>
          <w:szCs w:val="26"/>
          <w:lang w:val="fr-FR"/>
        </w:rPr>
        <w:t xml:space="preserve">, giá trị biểu thức </w:t>
      </w:r>
      <w:r w:rsidR="00DC36B8" w:rsidRPr="00C13C34">
        <w:rPr>
          <w:rFonts w:ascii="Times New Roman" w:hAnsi="Times New Roman" w:cs="Times New Roman"/>
          <w:position w:val="-6"/>
          <w:sz w:val="26"/>
          <w:szCs w:val="26"/>
          <w:lang w:val="fr-FR"/>
        </w:rPr>
        <w:object w:dxaOrig="780" w:dyaOrig="279">
          <v:shape id="_x0000_i1115" type="#_x0000_t75" style="width:39pt;height:13.9pt" o:ole="">
            <v:imagedata r:id="rId188" o:title=""/>
          </v:shape>
          <o:OLEObject Type="Embed" ProgID="Equation.DSMT4" ShapeID="_x0000_i1115" DrawAspect="Content" ObjectID="_1801938504" r:id="rId189"/>
        </w:object>
      </w:r>
      <w:r w:rsidR="00DC36B8" w:rsidRPr="00C13C34">
        <w:rPr>
          <w:rFonts w:ascii="Times New Roman" w:hAnsi="Times New Roman" w:cs="Times New Roman"/>
          <w:sz w:val="26"/>
          <w:szCs w:val="26"/>
          <w:lang w:val="fr-FR"/>
        </w:rPr>
        <w:t xml:space="preserve"> bằng ?</w:t>
      </w:r>
    </w:p>
    <w:p w:rsidR="00AA0D03" w:rsidRPr="00C13C34" w:rsidRDefault="00DC36B8" w:rsidP="00F93FDE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jc w:val="both"/>
        <w:rPr>
          <w:rFonts w:ascii="Times New Roman" w:hAnsi="Times New Roman"/>
          <w:sz w:val="26"/>
          <w:szCs w:val="26"/>
        </w:rPr>
      </w:pPr>
      <w:r w:rsidRPr="00C13C34">
        <w:rPr>
          <w:rFonts w:ascii="Times New Roman" w:hAnsi="Times New Roman"/>
          <w:b/>
          <w:sz w:val="26"/>
          <w:szCs w:val="26"/>
        </w:rPr>
        <w:t xml:space="preserve">Câu 3. </w:t>
      </w:r>
      <w:r w:rsidR="006B559A" w:rsidRPr="00C13C34">
        <w:rPr>
          <w:rFonts w:ascii="Times New Roman" w:hAnsi="Times New Roman"/>
          <w:sz w:val="26"/>
          <w:szCs w:val="26"/>
        </w:rPr>
        <w:t xml:space="preserve">Cường độ ánh sáng </w:t>
      </w:r>
      <w:r w:rsidR="006B559A" w:rsidRPr="00C13C34">
        <w:rPr>
          <w:rFonts w:ascii="Times New Roman" w:hAnsi="Times New Roman"/>
          <w:position w:val="-4"/>
          <w:sz w:val="26"/>
          <w:szCs w:val="26"/>
        </w:rPr>
        <w:object w:dxaOrig="180" w:dyaOrig="260">
          <v:shape id="_x0000_i1116" type="#_x0000_t75" style="width:9pt;height:13.15pt" o:ole="">
            <v:imagedata r:id="rId190" o:title=""/>
          </v:shape>
          <o:OLEObject Type="Embed" ProgID="Equation.DSMT4" ShapeID="_x0000_i1116" DrawAspect="Content" ObjectID="_1801938505" r:id="rId191"/>
        </w:object>
      </w:r>
      <w:r w:rsidR="006B559A" w:rsidRPr="00C13C34">
        <w:rPr>
          <w:rFonts w:ascii="Times New Roman" w:hAnsi="Times New Roman"/>
          <w:sz w:val="26"/>
          <w:szCs w:val="26"/>
        </w:rPr>
        <w:t xml:space="preserve"> dưới mặt biển giảm dần theo độ sâu theo công thức </w:t>
      </w:r>
      <w:r w:rsidR="006B559A" w:rsidRPr="00C13C34">
        <w:rPr>
          <w:rFonts w:ascii="Times New Roman" w:hAnsi="Times New Roman"/>
          <w:position w:val="-12"/>
          <w:sz w:val="26"/>
          <w:szCs w:val="26"/>
        </w:rPr>
        <w:object w:dxaOrig="880" w:dyaOrig="400">
          <v:shape id="_x0000_i1117" type="#_x0000_t75" style="width:43.9pt;height:20.25pt" o:ole="">
            <v:imagedata r:id="rId192" o:title=""/>
          </v:shape>
          <o:OLEObject Type="Embed" ProgID="Equation.DSMT4" ShapeID="_x0000_i1117" DrawAspect="Content" ObjectID="_1801938506" r:id="rId193"/>
        </w:object>
      </w:r>
      <w:r w:rsidR="006B559A" w:rsidRPr="00C13C34">
        <w:rPr>
          <w:rFonts w:ascii="Times New Roman" w:hAnsi="Times New Roman"/>
          <w:sz w:val="26"/>
          <w:szCs w:val="26"/>
        </w:rPr>
        <w:t xml:space="preserve">, trong đó </w:t>
      </w:r>
      <w:r w:rsidR="006B559A" w:rsidRPr="00C13C34">
        <w:rPr>
          <w:rFonts w:ascii="Times New Roman" w:hAnsi="Times New Roman"/>
          <w:position w:val="-12"/>
          <w:sz w:val="26"/>
          <w:szCs w:val="26"/>
        </w:rPr>
        <w:object w:dxaOrig="240" w:dyaOrig="380">
          <v:shape id="_x0000_i1118" type="#_x0000_t75" style="width:12pt;height:19.15pt" o:ole="">
            <v:imagedata r:id="rId194" o:title=""/>
          </v:shape>
          <o:OLEObject Type="Embed" ProgID="Equation.DSMT4" ShapeID="_x0000_i1118" DrawAspect="Content" ObjectID="_1801938507" r:id="rId195"/>
        </w:object>
      </w:r>
      <w:r w:rsidR="006B559A" w:rsidRPr="00C13C34">
        <w:rPr>
          <w:rFonts w:ascii="Times New Roman" w:hAnsi="Times New Roman"/>
          <w:sz w:val="26"/>
          <w:szCs w:val="26"/>
        </w:rPr>
        <w:t xml:space="preserve"> là cường độ ánh sáng tại mặt nước biển, </w:t>
      </w:r>
      <w:r w:rsidR="006B559A" w:rsidRPr="00C13C34">
        <w:rPr>
          <w:rFonts w:ascii="Times New Roman" w:hAnsi="Times New Roman"/>
          <w:position w:val="-6"/>
          <w:sz w:val="26"/>
          <w:szCs w:val="26"/>
        </w:rPr>
        <w:object w:dxaOrig="180" w:dyaOrig="220">
          <v:shape id="_x0000_i1119" type="#_x0000_t75" style="width:9pt;height:10.9pt" o:ole="">
            <v:imagedata r:id="rId196" o:title=""/>
          </v:shape>
          <o:OLEObject Type="Embed" ProgID="Equation.DSMT4" ShapeID="_x0000_i1119" DrawAspect="Content" ObjectID="_1801938508" r:id="rId197"/>
        </w:object>
      </w:r>
      <w:r w:rsidR="006B559A" w:rsidRPr="00C13C34">
        <w:rPr>
          <w:rFonts w:ascii="Times New Roman" w:hAnsi="Times New Roman"/>
          <w:sz w:val="26"/>
          <w:szCs w:val="26"/>
        </w:rPr>
        <w:t xml:space="preserve"> là hằng số </w:t>
      </w:r>
      <w:r w:rsidR="006B559A" w:rsidRPr="00C13C34">
        <w:rPr>
          <w:rFonts w:ascii="Times New Roman" w:hAnsi="Times New Roman"/>
          <w:position w:val="-16"/>
          <w:sz w:val="26"/>
          <w:szCs w:val="26"/>
        </w:rPr>
        <w:object w:dxaOrig="720" w:dyaOrig="440">
          <v:shape id="_x0000_i1120" type="#_x0000_t75" style="width:36pt;height:21.75pt" o:ole="">
            <v:imagedata r:id="rId198" o:title=""/>
          </v:shape>
          <o:OLEObject Type="Embed" ProgID="Equation.DSMT4" ShapeID="_x0000_i1120" DrawAspect="Content" ObjectID="_1801938509" r:id="rId199"/>
        </w:object>
      </w:r>
      <w:r w:rsidR="006B559A" w:rsidRPr="00C13C34">
        <w:rPr>
          <w:rFonts w:ascii="Times New Roman" w:hAnsi="Times New Roman"/>
          <w:sz w:val="26"/>
          <w:szCs w:val="26"/>
        </w:rPr>
        <w:t xml:space="preserve"> và </w:t>
      </w:r>
      <w:r w:rsidR="006B559A" w:rsidRPr="00C13C34">
        <w:rPr>
          <w:rFonts w:ascii="Times New Roman" w:hAnsi="Times New Roman"/>
          <w:position w:val="-6"/>
          <w:sz w:val="26"/>
          <w:szCs w:val="26"/>
        </w:rPr>
        <w:object w:dxaOrig="200" w:dyaOrig="279">
          <v:shape id="_x0000_i1121" type="#_x0000_t75" style="width:9.75pt;height:13.9pt" o:ole="">
            <v:imagedata r:id="rId200" o:title=""/>
          </v:shape>
          <o:OLEObject Type="Embed" ProgID="Equation.DSMT4" ShapeID="_x0000_i1121" DrawAspect="Content" ObjectID="_1801938510" r:id="rId201"/>
        </w:object>
      </w:r>
      <w:r w:rsidR="006B559A" w:rsidRPr="00C13C34">
        <w:rPr>
          <w:rFonts w:ascii="Times New Roman" w:hAnsi="Times New Roman"/>
          <w:sz w:val="26"/>
          <w:szCs w:val="26"/>
        </w:rPr>
        <w:t xml:space="preserve"> là độ sâu tính bằng mét tính từ mặt nước biển.</w:t>
      </w:r>
    </w:p>
    <w:p w:rsidR="006B559A" w:rsidRPr="00C13C34" w:rsidRDefault="006B559A" w:rsidP="00AF28AD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jc w:val="center"/>
        <w:rPr>
          <w:rFonts w:ascii="Times New Roman" w:hAnsi="Times New Roman"/>
          <w:i/>
          <w:sz w:val="26"/>
          <w:szCs w:val="26"/>
        </w:rPr>
      </w:pPr>
      <w:r w:rsidRPr="00C13C34">
        <w:rPr>
          <w:rFonts w:ascii="Times New Roman" w:hAnsi="Times New Roman"/>
          <w:i/>
          <w:sz w:val="26"/>
          <w:szCs w:val="26"/>
        </w:rPr>
        <w:t>(Nguồn: http://www.britannica.com/sci</w:t>
      </w:r>
      <w:r w:rsidR="00C609F2" w:rsidRPr="00C13C34">
        <w:rPr>
          <w:rFonts w:ascii="Times New Roman" w:hAnsi="Times New Roman"/>
          <w:i/>
          <w:sz w:val="26"/>
          <w:szCs w:val="26"/>
        </w:rPr>
        <w:t>ence/seawer/Optical-properties)</w:t>
      </w:r>
    </w:p>
    <w:p w:rsidR="00C609F2" w:rsidRPr="00C13C34" w:rsidRDefault="00B11EA8" w:rsidP="00F93FDE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Biết </w:t>
      </w:r>
      <w:r w:rsidRPr="00B11EA8">
        <w:rPr>
          <w:rFonts w:ascii="Times New Roman" w:hAnsi="Times New Roman"/>
          <w:position w:val="-8"/>
          <w:sz w:val="26"/>
          <w:szCs w:val="26"/>
        </w:rPr>
        <w:object w:dxaOrig="920" w:dyaOrig="300">
          <v:shape id="_x0000_i1122" type="#_x0000_t75" style="width:46.15pt;height:15pt" o:ole="">
            <v:imagedata r:id="rId202" o:title=""/>
          </v:shape>
          <o:OLEObject Type="Embed" ProgID="Equation.DSMT4" ShapeID="_x0000_i1122" DrawAspect="Content" ObjectID="_1801938511" r:id="rId203"/>
        </w:object>
      </w:r>
      <w:r>
        <w:rPr>
          <w:rFonts w:ascii="Times New Roman" w:hAnsi="Times New Roman"/>
          <w:sz w:val="26"/>
          <w:szCs w:val="26"/>
        </w:rPr>
        <w:t>, t</w:t>
      </w:r>
      <w:r w:rsidR="00C609F2" w:rsidRPr="00C13C34">
        <w:rPr>
          <w:rFonts w:ascii="Times New Roman" w:hAnsi="Times New Roman"/>
          <w:sz w:val="26"/>
          <w:szCs w:val="26"/>
        </w:rPr>
        <w:t>ại độ sâu</w:t>
      </w:r>
      <w:r w:rsidR="00497933" w:rsidRPr="00C13C34">
        <w:rPr>
          <w:rFonts w:ascii="Times New Roman" w:hAnsi="Times New Roman"/>
          <w:sz w:val="26"/>
          <w:szCs w:val="26"/>
        </w:rPr>
        <w:t xml:space="preserve"> </w:t>
      </w:r>
      <w:r w:rsidR="00497933" w:rsidRPr="00C13C34">
        <w:rPr>
          <w:rFonts w:ascii="Times New Roman" w:hAnsi="Times New Roman"/>
          <w:position w:val="-6"/>
          <w:sz w:val="26"/>
          <w:szCs w:val="26"/>
        </w:rPr>
        <w:object w:dxaOrig="600" w:dyaOrig="279">
          <v:shape id="_x0000_i1123" type="#_x0000_t75" style="width:30pt;height:13.9pt" o:ole="">
            <v:imagedata r:id="rId204" o:title=""/>
          </v:shape>
          <o:OLEObject Type="Embed" ProgID="Equation.DSMT4" ShapeID="_x0000_i1123" DrawAspect="Content" ObjectID="_1801938512" r:id="rId205"/>
        </w:object>
      </w:r>
      <w:r w:rsidR="00497933" w:rsidRPr="00C13C34">
        <w:rPr>
          <w:rFonts w:ascii="Times New Roman" w:hAnsi="Times New Roman"/>
          <w:sz w:val="26"/>
          <w:szCs w:val="26"/>
        </w:rPr>
        <w:t xml:space="preserve">, cường độ ánh sáng bằng bao nhiêu phần trăm so với </w:t>
      </w:r>
      <w:r w:rsidR="00451DD3" w:rsidRPr="00C13C34">
        <w:rPr>
          <w:rFonts w:ascii="Times New Roman" w:hAnsi="Times New Roman"/>
          <w:position w:val="-12"/>
          <w:sz w:val="26"/>
          <w:szCs w:val="26"/>
        </w:rPr>
        <w:object w:dxaOrig="240" w:dyaOrig="380">
          <v:shape id="_x0000_i1124" type="#_x0000_t75" style="width:12pt;height:19.15pt" o:ole="">
            <v:imagedata r:id="rId206" o:title=""/>
          </v:shape>
          <o:OLEObject Type="Embed" ProgID="Equation.DSMT4" ShapeID="_x0000_i1124" DrawAspect="Content" ObjectID="_1801938513" r:id="rId207"/>
        </w:object>
      </w:r>
      <w:r w:rsidR="00451DD3" w:rsidRPr="00C13C34">
        <w:rPr>
          <w:rFonts w:ascii="Times New Roman" w:hAnsi="Times New Roman"/>
          <w:sz w:val="26"/>
          <w:szCs w:val="26"/>
        </w:rPr>
        <w:t>? (Làm tròn kết quả đến hàng đơn vị.)</w:t>
      </w:r>
    </w:p>
    <w:p w:rsidR="00086305" w:rsidRPr="00C13C34" w:rsidRDefault="00F969E5" w:rsidP="00C13C34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C13C34">
        <w:rPr>
          <w:rFonts w:ascii="Times New Roman" w:hAnsi="Times New Roman" w:cs="Times New Roman"/>
          <w:b/>
          <w:bCs/>
          <w:sz w:val="26"/>
          <w:szCs w:val="26"/>
          <w:lang w:val="en-US"/>
        </w:rPr>
        <w:t>Câu 4.</w:t>
      </w:r>
      <w:r w:rsidR="00086305" w:rsidRPr="00C13C3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D441D4" w:rsidRPr="00C13C34">
        <w:rPr>
          <w:rFonts w:ascii="Times New Roman" w:hAnsi="Times New Roman" w:cs="Times New Roman"/>
          <w:sz w:val="26"/>
          <w:szCs w:val="26"/>
          <w:lang w:val="en-US"/>
        </w:rPr>
        <w:t>Một hộp chứa 100 tấm thẻ cùng loại được đánh số từ 1 đến 100. Chọn ngãu nhiên từ hộp 1 thẻ. Tính xác suất của biến cố “Số được ghi trên thẻ được chọn chia hết cho 3 hoặc là số chẵn”</w:t>
      </w:r>
      <w:r w:rsidR="0026305E" w:rsidRPr="00C13C3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26305E" w:rsidRPr="00B11EA8">
        <w:rPr>
          <w:rFonts w:ascii="Times New Roman" w:hAnsi="Times New Roman" w:cs="Times New Roman"/>
          <w:i/>
          <w:sz w:val="26"/>
          <w:szCs w:val="26"/>
          <w:lang w:val="en-US"/>
        </w:rPr>
        <w:t>(Làm tròn kết quả đến hàng phần chục.)</w:t>
      </w:r>
    </w:p>
    <w:p w:rsidR="0026305E" w:rsidRPr="0026305E" w:rsidRDefault="0026305E" w:rsidP="00AF28AD">
      <w:pPr>
        <w:tabs>
          <w:tab w:val="left" w:pos="284"/>
          <w:tab w:val="left" w:pos="2835"/>
          <w:tab w:val="left" w:pos="5387"/>
          <w:tab w:val="left" w:pos="7938"/>
        </w:tabs>
        <w:spacing w:before="120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26305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/>
        </w:rPr>
        <w:t xml:space="preserve">PHẦN IV. Câu Tự Luận. </w:t>
      </w:r>
      <w:r w:rsidRPr="0026305E"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  <w:t>Thí sinh làm bài từ câu 1 đến câu 4</w:t>
      </w:r>
    </w:p>
    <w:p w:rsidR="00BD41B6" w:rsidRPr="00C13C34" w:rsidRDefault="0026305E" w:rsidP="009213AC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C13C34">
        <w:rPr>
          <w:rFonts w:ascii="Times New Roman" w:hAnsi="Times New Roman" w:cs="Times New Roman"/>
          <w:b/>
          <w:bCs/>
          <w:sz w:val="26"/>
          <w:szCs w:val="26"/>
          <w:lang w:val="en-US"/>
        </w:rPr>
        <w:t>Câu 1.</w:t>
      </w:r>
      <w:r w:rsidR="0040757D" w:rsidRPr="00C13C34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</w:t>
      </w:r>
      <w:r w:rsidR="00D43A04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Viết biểu thức </w:t>
      </w:r>
      <w:r w:rsidR="0040757D" w:rsidRPr="00C13C34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</w:t>
      </w:r>
      <w:r w:rsidR="00D43A04" w:rsidRPr="00D43A04">
        <w:rPr>
          <w:rFonts w:ascii="Times New Roman" w:hAnsi="Times New Roman" w:cs="Times New Roman"/>
          <w:bCs/>
          <w:position w:val="-30"/>
          <w:sz w:val="26"/>
          <w:szCs w:val="26"/>
          <w:lang w:val="en-US"/>
        </w:rPr>
        <w:object w:dxaOrig="820" w:dyaOrig="780">
          <v:shape id="_x0000_i1125" type="#_x0000_t75" style="width:41.25pt;height:38.65pt" o:ole="">
            <v:imagedata r:id="rId208" o:title=""/>
          </v:shape>
          <o:OLEObject Type="Embed" ProgID="Equation.DSMT4" ShapeID="_x0000_i1125" DrawAspect="Content" ObjectID="_1801938514" r:id="rId209"/>
        </w:object>
      </w:r>
      <w:r w:rsidR="00D43A04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dưới dạng một lũy thừa.</w:t>
      </w:r>
    </w:p>
    <w:p w:rsidR="0040757D" w:rsidRPr="00C13C34" w:rsidRDefault="0040757D" w:rsidP="00C13C34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 w:cs="Times New Roman"/>
          <w:bCs/>
          <w:sz w:val="26"/>
          <w:szCs w:val="26"/>
          <w:lang w:val="en-US"/>
        </w:rPr>
      </w:pPr>
      <w:r w:rsidRPr="00C13C34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Câu 2. </w:t>
      </w:r>
      <w:r w:rsidRPr="00C13C34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Biết rằng, mức cường độ âm </w:t>
      </w:r>
      <w:r w:rsidRPr="00C13C34">
        <w:rPr>
          <w:rFonts w:ascii="Times New Roman" w:hAnsi="Times New Roman" w:cs="Times New Roman"/>
          <w:bCs/>
          <w:position w:val="-4"/>
          <w:sz w:val="26"/>
          <w:szCs w:val="26"/>
          <w:lang w:val="en-US"/>
        </w:rPr>
        <w:object w:dxaOrig="220" w:dyaOrig="260">
          <v:shape id="_x0000_i1126" type="#_x0000_t75" style="width:10.9pt;height:13.15pt" o:ole="">
            <v:imagedata r:id="rId210" o:title=""/>
          </v:shape>
          <o:OLEObject Type="Embed" ProgID="Equation.DSMT4" ShapeID="_x0000_i1126" DrawAspect="Content" ObjectID="_1801938515" r:id="rId211"/>
        </w:object>
      </w:r>
      <w:r w:rsidRPr="00C13C34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được tính bằng công thức </w:t>
      </w:r>
      <w:r w:rsidRPr="00C13C34">
        <w:rPr>
          <w:rFonts w:ascii="Times New Roman" w:hAnsi="Times New Roman" w:cs="Times New Roman"/>
          <w:bCs/>
          <w:position w:val="-34"/>
          <w:sz w:val="26"/>
          <w:szCs w:val="26"/>
          <w:lang w:val="en-US"/>
        </w:rPr>
        <w:object w:dxaOrig="2100" w:dyaOrig="800">
          <v:shape id="_x0000_i1127" type="#_x0000_t75" style="width:105pt;height:39.75pt" o:ole="">
            <v:imagedata r:id="rId212" o:title=""/>
          </v:shape>
          <o:OLEObject Type="Embed" ProgID="Equation.DSMT4" ShapeID="_x0000_i1127" DrawAspect="Content" ObjectID="_1801938516" r:id="rId213"/>
        </w:object>
      </w:r>
      <w:r w:rsidRPr="00C13C34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, trong đó </w:t>
      </w:r>
      <w:r w:rsidRPr="00C13C34">
        <w:rPr>
          <w:rFonts w:ascii="Times New Roman" w:hAnsi="Times New Roman" w:cs="Times New Roman"/>
          <w:bCs/>
          <w:position w:val="-4"/>
          <w:sz w:val="26"/>
          <w:szCs w:val="26"/>
          <w:lang w:val="en-US"/>
        </w:rPr>
        <w:object w:dxaOrig="180" w:dyaOrig="260">
          <v:shape id="_x0000_i1128" type="#_x0000_t75" style="width:9pt;height:13.15pt" o:ole="">
            <v:imagedata r:id="rId214" o:title=""/>
          </v:shape>
          <o:OLEObject Type="Embed" ProgID="Equation.DSMT4" ShapeID="_x0000_i1128" DrawAspect="Content" ObjectID="_1801938517" r:id="rId215"/>
        </w:object>
      </w:r>
      <w:r w:rsidRPr="00C13C34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là cường độ âm tính bằng </w:t>
      </w:r>
      <w:r w:rsidRPr="00C13C34">
        <w:rPr>
          <w:rFonts w:ascii="Times New Roman" w:hAnsi="Times New Roman" w:cs="Times New Roman"/>
          <w:bCs/>
          <w:position w:val="-8"/>
          <w:sz w:val="26"/>
          <w:szCs w:val="26"/>
          <w:lang w:val="en-US"/>
        </w:rPr>
        <w:object w:dxaOrig="700" w:dyaOrig="360">
          <v:shape id="_x0000_i1129" type="#_x0000_t75" style="width:35.25pt;height:18pt" o:ole="">
            <v:imagedata r:id="rId216" o:title=""/>
          </v:shape>
          <o:OLEObject Type="Embed" ProgID="Equation.DSMT4" ShapeID="_x0000_i1129" DrawAspect="Content" ObjectID="_1801938518" r:id="rId217"/>
        </w:object>
      </w:r>
      <w:r w:rsidRPr="00C13C34">
        <w:rPr>
          <w:rFonts w:ascii="Times New Roman" w:hAnsi="Times New Roman" w:cs="Times New Roman"/>
          <w:bCs/>
          <w:sz w:val="26"/>
          <w:szCs w:val="26"/>
          <w:lang w:val="en-US"/>
        </w:rPr>
        <w:t xml:space="preserve"> và </w:t>
      </w:r>
      <w:r w:rsidRPr="00C13C34">
        <w:rPr>
          <w:rFonts w:ascii="Times New Roman" w:hAnsi="Times New Roman" w:cs="Times New Roman"/>
          <w:bCs/>
          <w:position w:val="-12"/>
          <w:sz w:val="26"/>
          <w:szCs w:val="26"/>
          <w:lang w:val="en-US"/>
        </w:rPr>
        <w:object w:dxaOrig="1680" w:dyaOrig="400">
          <v:shape id="_x0000_i1130" type="#_x0000_t75" style="width:84pt;height:20.25pt" o:ole="">
            <v:imagedata r:id="rId218" o:title=""/>
          </v:shape>
          <o:OLEObject Type="Embed" ProgID="Equation.DSMT4" ShapeID="_x0000_i1130" DrawAspect="Content" ObjectID="_1801938519" r:id="rId219"/>
        </w:object>
      </w:r>
      <w:r w:rsidRPr="00C13C34">
        <w:rPr>
          <w:rFonts w:ascii="Times New Roman" w:hAnsi="Times New Roman" w:cs="Times New Roman"/>
          <w:bCs/>
          <w:sz w:val="26"/>
          <w:szCs w:val="26"/>
          <w:lang w:val="en-US"/>
        </w:rPr>
        <w:t>.</w:t>
      </w:r>
    </w:p>
    <w:p w:rsidR="0040757D" w:rsidRPr="00C13C34" w:rsidRDefault="0040757D" w:rsidP="00AF28AD">
      <w:pPr>
        <w:tabs>
          <w:tab w:val="left" w:pos="284"/>
          <w:tab w:val="left" w:pos="2835"/>
          <w:tab w:val="left" w:pos="5387"/>
          <w:tab w:val="left" w:pos="7938"/>
        </w:tabs>
        <w:jc w:val="center"/>
        <w:rPr>
          <w:rFonts w:ascii="Times New Roman" w:hAnsi="Times New Roman" w:cs="Times New Roman"/>
          <w:bCs/>
          <w:i/>
          <w:sz w:val="26"/>
          <w:szCs w:val="26"/>
          <w:lang w:val="en-US"/>
        </w:rPr>
      </w:pPr>
      <w:r w:rsidRPr="00C13C34">
        <w:rPr>
          <w:rFonts w:ascii="Times New Roman" w:hAnsi="Times New Roman" w:cs="Times New Roman"/>
          <w:bCs/>
          <w:i/>
          <w:sz w:val="26"/>
          <w:szCs w:val="26"/>
          <w:lang w:val="en-US"/>
        </w:rPr>
        <w:t>(Nguồn: Vật lí 12, NXB Giáo dục Việt Nam, năm 2017, trang 52)</w:t>
      </w:r>
    </w:p>
    <w:p w:rsidR="0040757D" w:rsidRPr="00C13C34" w:rsidRDefault="007359D1" w:rsidP="00F93FDE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C13C34">
        <w:rPr>
          <w:rFonts w:ascii="Times New Roman" w:eastAsia="Calibri" w:hAnsi="Times New Roman" w:cs="Times New Roman"/>
          <w:sz w:val="26"/>
          <w:szCs w:val="26"/>
          <w:lang w:val="en-US"/>
        </w:rPr>
        <w:t>Một giáo viên Toán đang giảng bài trong lớp học vớ</w:t>
      </w:r>
      <w:r w:rsidR="0065570D" w:rsidRPr="00C13C34">
        <w:rPr>
          <w:rFonts w:ascii="Times New Roman" w:eastAsia="Calibri" w:hAnsi="Times New Roman" w:cs="Times New Roman"/>
          <w:sz w:val="26"/>
          <w:szCs w:val="26"/>
          <w:lang w:val="en-US"/>
        </w:rPr>
        <w:t>i mứ</w:t>
      </w:r>
      <w:r w:rsidRPr="00C13C34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c cường độ âm của giọng nói của giáo viên là </w:t>
      </w:r>
      <w:r w:rsidR="0065570D" w:rsidRPr="00C13C34">
        <w:rPr>
          <w:rFonts w:ascii="Times New Roman" w:eastAsia="Calibri" w:hAnsi="Times New Roman" w:cs="Times New Roman"/>
          <w:position w:val="-12"/>
          <w:sz w:val="26"/>
          <w:szCs w:val="26"/>
          <w:lang w:val="en-US"/>
        </w:rPr>
        <w:object w:dxaOrig="660" w:dyaOrig="340">
          <v:shape id="_x0000_i1131" type="#_x0000_t75" style="width:33pt;height:16.9pt" o:ole="">
            <v:imagedata r:id="rId220" o:title=""/>
          </v:shape>
          <o:OLEObject Type="Embed" ProgID="Equation.DSMT4" ShapeID="_x0000_i1131" DrawAspect="Content" ObjectID="_1801938520" r:id="rId221"/>
        </w:object>
      </w:r>
      <w:r w:rsidR="0065570D" w:rsidRPr="00C13C34">
        <w:rPr>
          <w:rFonts w:ascii="Times New Roman" w:eastAsia="Calibri" w:hAnsi="Times New Roman" w:cs="Times New Roman"/>
          <w:sz w:val="26"/>
          <w:szCs w:val="26"/>
          <w:lang w:val="en-US"/>
        </w:rPr>
        <w:t>. Cường độ âm của giọng nói giáo viên bằng bao nhiêu?</w:t>
      </w:r>
    </w:p>
    <w:p w:rsidR="0065570D" w:rsidRPr="00C13C34" w:rsidRDefault="000E272E" w:rsidP="00F93FDE">
      <w:pPr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4357E1">
        <w:rPr>
          <w:rFonts w:ascii="Times New Roman" w:hAnsi="Times New Roman"/>
          <w:noProof/>
          <w:sz w:val="26"/>
          <w:szCs w:val="26"/>
          <w:lang w:val="en-US"/>
        </w:rPr>
        <w:drawing>
          <wp:anchor distT="0" distB="0" distL="114300" distR="114300" simplePos="0" relativeHeight="251661312" behindDoc="0" locked="0" layoutInCell="1" allowOverlap="1" wp14:anchorId="3710F954" wp14:editId="2139D506">
            <wp:simplePos x="0" y="0"/>
            <wp:positionH relativeFrom="column">
              <wp:posOffset>4955540</wp:posOffset>
            </wp:positionH>
            <wp:positionV relativeFrom="paragraph">
              <wp:posOffset>222885</wp:posOffset>
            </wp:positionV>
            <wp:extent cx="1704975" cy="1676400"/>
            <wp:effectExtent l="0" t="0" r="9525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570D" w:rsidRPr="00C13C34">
        <w:rPr>
          <w:rFonts w:ascii="Times New Roman" w:eastAsia="Calibri" w:hAnsi="Times New Roman" w:cs="Times New Roman"/>
          <w:b/>
          <w:sz w:val="26"/>
          <w:szCs w:val="26"/>
          <w:lang w:val="en-US"/>
        </w:rPr>
        <w:t xml:space="preserve">Câu 3. </w:t>
      </w:r>
      <w:r w:rsidR="00967F50" w:rsidRPr="00C13C34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Cho </w:t>
      </w:r>
      <w:r w:rsidR="00967F50" w:rsidRPr="00C13C34">
        <w:rPr>
          <w:rFonts w:ascii="Times New Roman" w:eastAsia="Calibri" w:hAnsi="Times New Roman" w:cs="Times New Roman"/>
          <w:position w:val="-4"/>
          <w:sz w:val="26"/>
          <w:szCs w:val="26"/>
          <w:lang w:val="en-US"/>
        </w:rPr>
        <w:object w:dxaOrig="260" w:dyaOrig="260">
          <v:shape id="_x0000_i1132" type="#_x0000_t75" style="width:13.15pt;height:13.15pt" o:ole="">
            <v:imagedata r:id="rId223" o:title=""/>
          </v:shape>
          <o:OLEObject Type="Embed" ProgID="Equation.DSMT4" ShapeID="_x0000_i1132" DrawAspect="Content" ObjectID="_1801938521" r:id="rId224"/>
        </w:object>
      </w:r>
      <w:r w:rsidR="00967F50" w:rsidRPr="00C13C34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và </w:t>
      </w:r>
      <w:r w:rsidR="00967F50" w:rsidRPr="00C13C34">
        <w:rPr>
          <w:rFonts w:ascii="Times New Roman" w:eastAsia="Calibri" w:hAnsi="Times New Roman" w:cs="Times New Roman"/>
          <w:position w:val="-4"/>
          <w:sz w:val="26"/>
          <w:szCs w:val="26"/>
          <w:lang w:val="en-US"/>
        </w:rPr>
        <w:object w:dxaOrig="220" w:dyaOrig="260">
          <v:shape id="_x0000_i1133" type="#_x0000_t75" style="width:10.9pt;height:13.15pt" o:ole="">
            <v:imagedata r:id="rId225" o:title=""/>
          </v:shape>
          <o:OLEObject Type="Embed" ProgID="Equation.DSMT4" ShapeID="_x0000_i1133" DrawAspect="Content" ObjectID="_1801938522" r:id="rId226"/>
        </w:object>
      </w:r>
      <w:r w:rsidR="00967F50" w:rsidRPr="00C13C34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là hai biến cố độc lập. Biết rằng </w:t>
      </w:r>
      <w:r w:rsidR="00967F50" w:rsidRPr="00C13C34">
        <w:rPr>
          <w:rFonts w:ascii="Times New Roman" w:eastAsia="Calibri" w:hAnsi="Times New Roman" w:cs="Times New Roman"/>
          <w:position w:val="-20"/>
          <w:sz w:val="26"/>
          <w:szCs w:val="26"/>
          <w:lang w:val="en-US"/>
        </w:rPr>
        <w:object w:dxaOrig="1180" w:dyaOrig="520">
          <v:shape id="_x0000_i1134" type="#_x0000_t75" style="width:58.9pt;height:25.9pt" o:ole="">
            <v:imagedata r:id="rId227" o:title=""/>
          </v:shape>
          <o:OLEObject Type="Embed" ProgID="Equation.DSMT4" ShapeID="_x0000_i1134" DrawAspect="Content" ObjectID="_1801938523" r:id="rId228"/>
        </w:object>
      </w:r>
      <w:r w:rsidR="00967F50" w:rsidRPr="00C13C34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và </w:t>
      </w:r>
      <w:r w:rsidR="00967F50" w:rsidRPr="00C13C34">
        <w:rPr>
          <w:rFonts w:ascii="Times New Roman" w:eastAsia="Calibri" w:hAnsi="Times New Roman" w:cs="Times New Roman"/>
          <w:position w:val="-16"/>
          <w:sz w:val="26"/>
          <w:szCs w:val="26"/>
          <w:lang w:val="en-US"/>
        </w:rPr>
        <w:object w:dxaOrig="1219" w:dyaOrig="440">
          <v:shape id="_x0000_i1135" type="#_x0000_t75" style="width:61.15pt;height:21.75pt" o:ole="">
            <v:imagedata r:id="rId229" o:title=""/>
          </v:shape>
          <o:OLEObject Type="Embed" ProgID="Equation.DSMT4" ShapeID="_x0000_i1135" DrawAspect="Content" ObjectID="_1801938524" r:id="rId230"/>
        </w:object>
      </w:r>
      <w:r w:rsidR="00967F50" w:rsidRPr="00C13C34">
        <w:rPr>
          <w:rFonts w:ascii="Times New Roman" w:eastAsia="Calibri" w:hAnsi="Times New Roman" w:cs="Times New Roman"/>
          <w:sz w:val="26"/>
          <w:szCs w:val="26"/>
          <w:lang w:val="en-US"/>
        </w:rPr>
        <w:t>. Tính xác suất biến cố</w:t>
      </w:r>
      <w:r w:rsidR="008540AC">
        <w:rPr>
          <w:rFonts w:ascii="Times New Roman" w:eastAsia="Calibri" w:hAnsi="Times New Roman" w:cs="Times New Roman"/>
          <w:sz w:val="26"/>
          <w:szCs w:val="26"/>
          <w:lang w:val="en-US"/>
        </w:rPr>
        <w:t xml:space="preserve"> </w:t>
      </w:r>
      <w:r w:rsidR="00967F50" w:rsidRPr="00C13C34">
        <w:rPr>
          <w:rFonts w:ascii="Times New Roman" w:eastAsia="Calibri" w:hAnsi="Times New Roman" w:cs="Times New Roman"/>
          <w:position w:val="-4"/>
          <w:sz w:val="26"/>
          <w:szCs w:val="26"/>
          <w:lang w:val="en-US"/>
        </w:rPr>
        <w:object w:dxaOrig="400" w:dyaOrig="340">
          <v:shape id="_x0000_i1136" type="#_x0000_t75" style="width:20.25pt;height:16.9pt" o:ole="">
            <v:imagedata r:id="rId231" o:title=""/>
          </v:shape>
          <o:OLEObject Type="Embed" ProgID="Equation.DSMT4" ShapeID="_x0000_i1136" DrawAspect="Content" ObjectID="_1801938525" r:id="rId232"/>
        </w:object>
      </w:r>
    </w:p>
    <w:p w:rsidR="00254182" w:rsidRPr="00AF28AD" w:rsidRDefault="00967F50" w:rsidP="000E272E">
      <w:pPr>
        <w:pStyle w:val="NoSpacing"/>
        <w:tabs>
          <w:tab w:val="left" w:pos="284"/>
          <w:tab w:val="left" w:pos="2835"/>
          <w:tab w:val="left" w:pos="5387"/>
          <w:tab w:val="left" w:pos="7938"/>
        </w:tabs>
        <w:rPr>
          <w:rFonts w:ascii="Times New Roman" w:hAnsi="Times New Roman"/>
          <w:sz w:val="26"/>
          <w:szCs w:val="26"/>
        </w:rPr>
      </w:pPr>
      <w:r w:rsidRPr="00C13C34">
        <w:rPr>
          <w:rFonts w:ascii="Times New Roman" w:hAnsi="Times New Roman"/>
          <w:b/>
          <w:sz w:val="26"/>
          <w:szCs w:val="26"/>
        </w:rPr>
        <w:t xml:space="preserve">Câu 4. </w:t>
      </w:r>
      <w:r w:rsidR="000E272E">
        <w:rPr>
          <w:rFonts w:ascii="Times New Roman" w:hAnsi="Times New Roman"/>
          <w:sz w:val="26"/>
          <w:szCs w:val="26"/>
        </w:rPr>
        <w:t xml:space="preserve">Kim tự tháp Kheops (còn được gọi là Kim tự tháp Khufu hoặc Đại kim tự tháp Giza) </w:t>
      </w:r>
      <w:r w:rsidR="00842D92">
        <w:rPr>
          <w:rFonts w:ascii="Times New Roman" w:hAnsi="Times New Roman"/>
          <w:sz w:val="26"/>
          <w:szCs w:val="26"/>
        </w:rPr>
        <w:t xml:space="preserve">được xây dựng </w:t>
      </w:r>
      <w:r w:rsidR="002F3DA9">
        <w:rPr>
          <w:rFonts w:ascii="Times New Roman" w:hAnsi="Times New Roman"/>
          <w:sz w:val="26"/>
          <w:szCs w:val="26"/>
        </w:rPr>
        <w:t xml:space="preserve">trong khoảng 2580-2560 </w:t>
      </w:r>
      <w:r w:rsidR="00842D92">
        <w:rPr>
          <w:rFonts w:ascii="Times New Roman" w:hAnsi="Times New Roman"/>
          <w:sz w:val="26"/>
          <w:szCs w:val="26"/>
        </w:rPr>
        <w:t>trước Công nguyên</w:t>
      </w:r>
      <w:r w:rsidR="00C44D7E" w:rsidRPr="00C13C34">
        <w:rPr>
          <w:rFonts w:ascii="Times New Roman" w:hAnsi="Times New Roman"/>
          <w:sz w:val="26"/>
          <w:szCs w:val="26"/>
        </w:rPr>
        <w:t xml:space="preserve"> </w:t>
      </w:r>
      <w:r w:rsidR="000E272E" w:rsidRPr="00D44EB1">
        <w:rPr>
          <w:rFonts w:ascii="Times New Roman" w:hAnsi="Times New Roman"/>
          <w:i/>
          <w:sz w:val="26"/>
          <w:szCs w:val="26"/>
        </w:rPr>
        <w:t>(Nguồn:</w:t>
      </w:r>
      <w:r w:rsidR="00D44EB1" w:rsidRPr="00D44EB1">
        <w:rPr>
          <w:i/>
        </w:rPr>
        <w:t xml:space="preserve"> </w:t>
      </w:r>
      <w:r w:rsidR="00D44EB1" w:rsidRPr="00D44EB1">
        <w:rPr>
          <w:rFonts w:ascii="Times New Roman" w:hAnsi="Times New Roman"/>
          <w:i/>
          <w:sz w:val="26"/>
          <w:szCs w:val="26"/>
        </w:rPr>
        <w:t>https://tptravel.com.vn/kham-pha-kim-tu-thap-giza-ky-quan-co-dai-cua-ai-cap-nd47002.html</w:t>
      </w:r>
      <w:r w:rsidR="000E272E" w:rsidRPr="00D44EB1">
        <w:rPr>
          <w:rFonts w:ascii="Times New Roman" w:hAnsi="Times New Roman"/>
          <w:i/>
          <w:sz w:val="26"/>
          <w:szCs w:val="26"/>
        </w:rPr>
        <w:t>)</w:t>
      </w:r>
      <w:r w:rsidR="000E272E">
        <w:rPr>
          <w:rFonts w:ascii="Times New Roman" w:hAnsi="Times New Roman"/>
          <w:sz w:val="26"/>
          <w:szCs w:val="26"/>
        </w:rPr>
        <w:t xml:space="preserve"> có </w:t>
      </w:r>
      <w:r w:rsidR="00C44D7E" w:rsidRPr="00C13C34">
        <w:rPr>
          <w:rFonts w:ascii="Times New Roman" w:hAnsi="Times New Roman"/>
          <w:sz w:val="26"/>
          <w:szCs w:val="26"/>
        </w:rPr>
        <w:t xml:space="preserve">dạng là một </w:t>
      </w:r>
      <w:r w:rsidR="00874F54" w:rsidRPr="00C13C34">
        <w:rPr>
          <w:rFonts w:ascii="Times New Roman" w:hAnsi="Times New Roman"/>
          <w:sz w:val="26"/>
          <w:szCs w:val="26"/>
        </w:rPr>
        <w:t xml:space="preserve">hình chóp </w:t>
      </w:r>
      <w:r w:rsidR="00C44D7E" w:rsidRPr="00C13C34">
        <w:rPr>
          <w:rFonts w:ascii="Times New Roman" w:hAnsi="Times New Roman"/>
          <w:sz w:val="26"/>
          <w:szCs w:val="26"/>
        </w:rPr>
        <w:t>tứ giác đều</w:t>
      </w:r>
      <w:r w:rsidR="004357E1">
        <w:rPr>
          <w:rFonts w:ascii="Times New Roman" w:hAnsi="Times New Roman"/>
          <w:sz w:val="26"/>
          <w:szCs w:val="26"/>
        </w:rPr>
        <w:t xml:space="preserve"> </w:t>
      </w:r>
      <w:r w:rsidR="004357E1" w:rsidRPr="000E272E">
        <w:rPr>
          <w:rFonts w:ascii="Times New Roman" w:hAnsi="Times New Roman"/>
          <w:i/>
          <w:sz w:val="26"/>
          <w:szCs w:val="26"/>
        </w:rPr>
        <w:t>(hình minh họ</w:t>
      </w:r>
      <w:r w:rsidR="000E272E" w:rsidRPr="000E272E">
        <w:rPr>
          <w:rFonts w:ascii="Times New Roman" w:hAnsi="Times New Roman"/>
          <w:i/>
          <w:sz w:val="26"/>
          <w:szCs w:val="26"/>
        </w:rPr>
        <w:t>a</w:t>
      </w:r>
      <w:r w:rsidR="004357E1" w:rsidRPr="000E272E">
        <w:rPr>
          <w:rFonts w:ascii="Times New Roman" w:hAnsi="Times New Roman"/>
          <w:i/>
          <w:sz w:val="26"/>
          <w:szCs w:val="26"/>
        </w:rPr>
        <w:t>)</w:t>
      </w:r>
      <w:r w:rsidR="00C44D7E" w:rsidRPr="00C13C34">
        <w:rPr>
          <w:rFonts w:ascii="Times New Roman" w:hAnsi="Times New Roman"/>
          <w:sz w:val="26"/>
          <w:szCs w:val="26"/>
        </w:rPr>
        <w:t>. Biế</w:t>
      </w:r>
      <w:r w:rsidR="000E272E">
        <w:rPr>
          <w:rFonts w:ascii="Times New Roman" w:hAnsi="Times New Roman"/>
          <w:sz w:val="26"/>
          <w:szCs w:val="26"/>
        </w:rPr>
        <w:t>t rằng</w:t>
      </w:r>
      <w:r w:rsidR="00B72C91">
        <w:rPr>
          <w:rFonts w:ascii="Times New Roman" w:hAnsi="Times New Roman"/>
          <w:sz w:val="26"/>
          <w:szCs w:val="26"/>
        </w:rPr>
        <w:t xml:space="preserve"> hình </w:t>
      </w:r>
      <w:r w:rsidR="00C44D7E" w:rsidRPr="00C13C34">
        <w:rPr>
          <w:rFonts w:ascii="Times New Roman" w:hAnsi="Times New Roman"/>
          <w:sz w:val="26"/>
          <w:szCs w:val="26"/>
        </w:rPr>
        <w:t>chiếu vuông góc của một mặt bên xuống mặt đáy của kim tự tháp</w:t>
      </w:r>
      <w:r w:rsidR="000E272E">
        <w:rPr>
          <w:rFonts w:ascii="Times New Roman" w:hAnsi="Times New Roman"/>
          <w:sz w:val="26"/>
          <w:szCs w:val="26"/>
        </w:rPr>
        <w:t xml:space="preserve"> đó</w:t>
      </w:r>
      <w:r w:rsidR="00C44D7E" w:rsidRPr="00C13C34">
        <w:rPr>
          <w:rFonts w:ascii="Times New Roman" w:hAnsi="Times New Roman"/>
          <w:sz w:val="26"/>
          <w:szCs w:val="26"/>
        </w:rPr>
        <w:t xml:space="preserve"> </w:t>
      </w:r>
      <w:r w:rsidR="00B72C91">
        <w:rPr>
          <w:rFonts w:ascii="Times New Roman" w:hAnsi="Times New Roman"/>
          <w:sz w:val="26"/>
          <w:szCs w:val="26"/>
        </w:rPr>
        <w:t xml:space="preserve">có diện tích </w:t>
      </w:r>
      <w:r w:rsidR="00C44D7E" w:rsidRPr="00C13C34">
        <w:rPr>
          <w:rFonts w:ascii="Times New Roman" w:hAnsi="Times New Roman"/>
          <w:sz w:val="26"/>
          <w:szCs w:val="26"/>
        </w:rPr>
        <w:t xml:space="preserve">bằng </w:t>
      </w:r>
      <w:r w:rsidR="00C44D7E" w:rsidRPr="00C13C34">
        <w:rPr>
          <w:rFonts w:ascii="Times New Roman" w:hAnsi="Times New Roman"/>
          <w:position w:val="-6"/>
          <w:sz w:val="26"/>
          <w:szCs w:val="26"/>
        </w:rPr>
        <w:object w:dxaOrig="1040" w:dyaOrig="340">
          <v:shape id="_x0000_i1137" type="#_x0000_t75" style="width:51.75pt;height:16.9pt" o:ole="">
            <v:imagedata r:id="rId233" o:title=""/>
          </v:shape>
          <o:OLEObject Type="Embed" ProgID="Equation.DSMT4" ShapeID="_x0000_i1137" DrawAspect="Content" ObjectID="_1801938526" r:id="rId234"/>
        </w:object>
      </w:r>
      <w:r w:rsidR="00E078A2">
        <w:rPr>
          <w:rFonts w:ascii="Times New Roman" w:hAnsi="Times New Roman"/>
          <w:sz w:val="26"/>
          <w:szCs w:val="26"/>
        </w:rPr>
        <w:t>.</w:t>
      </w:r>
      <w:r w:rsidR="000E272E">
        <w:rPr>
          <w:rFonts w:ascii="Times New Roman" w:hAnsi="Times New Roman"/>
          <w:sz w:val="26"/>
          <w:szCs w:val="26"/>
        </w:rPr>
        <w:t xml:space="preserve"> Khi đó độ dài cạnh đáy của kim tự tháp bằng</w:t>
      </w:r>
      <w:r w:rsidR="00E078A2">
        <w:rPr>
          <w:rFonts w:ascii="Times New Roman" w:hAnsi="Times New Roman"/>
          <w:sz w:val="26"/>
          <w:szCs w:val="26"/>
        </w:rPr>
        <w:t xml:space="preserve">? </w:t>
      </w:r>
      <w:r w:rsidR="00E078A2" w:rsidRPr="00E078A2">
        <w:rPr>
          <w:rFonts w:ascii="Times New Roman" w:hAnsi="Times New Roman"/>
          <w:i/>
          <w:sz w:val="26"/>
          <w:szCs w:val="26"/>
        </w:rPr>
        <w:t>(đơn vị tính bằng mét)</w:t>
      </w:r>
      <w:bookmarkStart w:id="2" w:name="_GoBack"/>
      <w:bookmarkEnd w:id="2"/>
    </w:p>
    <w:p w:rsidR="00842D92" w:rsidRPr="00F41350" w:rsidRDefault="00D15231" w:rsidP="00842D92">
      <w:pPr>
        <w:pStyle w:val="msolistparagraph0"/>
        <w:tabs>
          <w:tab w:val="left" w:pos="284"/>
          <w:tab w:val="left" w:pos="2835"/>
          <w:tab w:val="left" w:pos="5387"/>
          <w:tab w:val="left" w:pos="7938"/>
        </w:tabs>
        <w:ind w:left="0"/>
        <w:jc w:val="center"/>
        <w:rPr>
          <w:b/>
          <w:bCs/>
          <w:sz w:val="26"/>
        </w:rPr>
      </w:pPr>
      <w:r w:rsidRPr="00F41350">
        <w:rPr>
          <w:b/>
          <w:bCs/>
          <w:sz w:val="26"/>
        </w:rPr>
        <w:t>------HẾT-----</w:t>
      </w:r>
    </w:p>
    <w:sectPr w:rsidR="00842D92" w:rsidRPr="00F41350">
      <w:footerReference w:type="default" r:id="rId235"/>
      <w:pgSz w:w="11906" w:h="16838"/>
      <w:pgMar w:top="567" w:right="567" w:bottom="567" w:left="851" w:header="380" w:footer="38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72E" w:rsidRDefault="000E272E" w:rsidP="00A5111E">
      <w:r>
        <w:separator/>
      </w:r>
    </w:p>
  </w:endnote>
  <w:endnote w:type="continuationSeparator" w:id="0">
    <w:p w:rsidR="000E272E" w:rsidRDefault="000E272E" w:rsidP="00A51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72338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0E272E" w:rsidRPr="00A5111E" w:rsidRDefault="000E272E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5111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5111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5111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540A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5111E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noProof/>
            <w:sz w:val="24"/>
            <w:szCs w:val="24"/>
            <w:lang w:val="en-US"/>
          </w:rPr>
          <w:t>/2</w:t>
        </w:r>
      </w:p>
    </w:sdtContent>
  </w:sdt>
  <w:p w:rsidR="000E272E" w:rsidRDefault="000E27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72E" w:rsidRDefault="000E272E" w:rsidP="00A5111E">
      <w:r>
        <w:separator/>
      </w:r>
    </w:p>
  </w:footnote>
  <w:footnote w:type="continuationSeparator" w:id="0">
    <w:p w:rsidR="000E272E" w:rsidRDefault="000E272E" w:rsidP="00A51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EE1279"/>
    <w:multiLevelType w:val="singleLevel"/>
    <w:tmpl w:val="FFEE1279"/>
    <w:lvl w:ilvl="0">
      <w:start w:val="1"/>
      <w:numFmt w:val="lowerLetter"/>
      <w:suff w:val="space"/>
      <w:lvlText w:val="%1)"/>
      <w:lvlJc w:val="left"/>
      <w:rPr>
        <w:rFonts w:hint="default"/>
        <w:b/>
        <w:bCs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Chars="600" w:left="1620" w:hangingChars="200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Chars="400" w:left="1200" w:hangingChars="200" w:hanging="360"/>
      </w:pPr>
    </w:lvl>
  </w:abstractNum>
  <w:abstractNum w:abstractNumId="4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5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9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10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D7351A2A"/>
    <w:rsid w:val="99BE48D5"/>
    <w:rsid w:val="A8BF4544"/>
    <w:rsid w:val="B7FECCA6"/>
    <w:rsid w:val="BD8B0F22"/>
    <w:rsid w:val="CF636115"/>
    <w:rsid w:val="D7351A2A"/>
    <w:rsid w:val="E6A599BA"/>
    <w:rsid w:val="EDAF9BA5"/>
    <w:rsid w:val="EDEE3AA8"/>
    <w:rsid w:val="EEFE0EF7"/>
    <w:rsid w:val="F2FBDFE4"/>
    <w:rsid w:val="F6AF0B9B"/>
    <w:rsid w:val="FD7E7F50"/>
    <w:rsid w:val="FDFFC683"/>
    <w:rsid w:val="FED38CCB"/>
    <w:rsid w:val="FEF7510E"/>
    <w:rsid w:val="FFBFD125"/>
    <w:rsid w:val="FFF93413"/>
    <w:rsid w:val="000042C1"/>
    <w:rsid w:val="00013F5A"/>
    <w:rsid w:val="00050A31"/>
    <w:rsid w:val="00053EA1"/>
    <w:rsid w:val="00054012"/>
    <w:rsid w:val="000716D2"/>
    <w:rsid w:val="00071AAB"/>
    <w:rsid w:val="00074232"/>
    <w:rsid w:val="00086305"/>
    <w:rsid w:val="000B76C4"/>
    <w:rsid w:val="000C5610"/>
    <w:rsid w:val="000E04BA"/>
    <w:rsid w:val="000E272E"/>
    <w:rsid w:val="000E6552"/>
    <w:rsid w:val="000F3A4F"/>
    <w:rsid w:val="000F59AC"/>
    <w:rsid w:val="00135197"/>
    <w:rsid w:val="001364FE"/>
    <w:rsid w:val="001368DD"/>
    <w:rsid w:val="001436CA"/>
    <w:rsid w:val="00145959"/>
    <w:rsid w:val="00147DB3"/>
    <w:rsid w:val="001518A5"/>
    <w:rsid w:val="00156368"/>
    <w:rsid w:val="001567CE"/>
    <w:rsid w:val="00170095"/>
    <w:rsid w:val="00170E4F"/>
    <w:rsid w:val="001743F4"/>
    <w:rsid w:val="00181BF0"/>
    <w:rsid w:val="00187C33"/>
    <w:rsid w:val="001936B7"/>
    <w:rsid w:val="00195A52"/>
    <w:rsid w:val="00196AB1"/>
    <w:rsid w:val="001A76C8"/>
    <w:rsid w:val="001B6060"/>
    <w:rsid w:val="001E1ADE"/>
    <w:rsid w:val="001E640B"/>
    <w:rsid w:val="00201333"/>
    <w:rsid w:val="00210FA7"/>
    <w:rsid w:val="00216417"/>
    <w:rsid w:val="00217D8C"/>
    <w:rsid w:val="00245532"/>
    <w:rsid w:val="00254182"/>
    <w:rsid w:val="0026305E"/>
    <w:rsid w:val="0026631D"/>
    <w:rsid w:val="002740BD"/>
    <w:rsid w:val="00276652"/>
    <w:rsid w:val="0029526B"/>
    <w:rsid w:val="00297E54"/>
    <w:rsid w:val="002A4243"/>
    <w:rsid w:val="002C2F53"/>
    <w:rsid w:val="002E28C9"/>
    <w:rsid w:val="002F3DA9"/>
    <w:rsid w:val="00310F05"/>
    <w:rsid w:val="003146A8"/>
    <w:rsid w:val="00315D98"/>
    <w:rsid w:val="0033518C"/>
    <w:rsid w:val="003368AB"/>
    <w:rsid w:val="00336D65"/>
    <w:rsid w:val="003437C2"/>
    <w:rsid w:val="00346BB2"/>
    <w:rsid w:val="003511A5"/>
    <w:rsid w:val="00351D74"/>
    <w:rsid w:val="00365CA8"/>
    <w:rsid w:val="00377186"/>
    <w:rsid w:val="003908EF"/>
    <w:rsid w:val="003A1C03"/>
    <w:rsid w:val="003B54F8"/>
    <w:rsid w:val="003C5C07"/>
    <w:rsid w:val="003E3522"/>
    <w:rsid w:val="0040757D"/>
    <w:rsid w:val="00414627"/>
    <w:rsid w:val="00425D63"/>
    <w:rsid w:val="00433586"/>
    <w:rsid w:val="004357E1"/>
    <w:rsid w:val="00451DD3"/>
    <w:rsid w:val="004546AB"/>
    <w:rsid w:val="004643D8"/>
    <w:rsid w:val="00481FB4"/>
    <w:rsid w:val="00482D6A"/>
    <w:rsid w:val="0049521A"/>
    <w:rsid w:val="00497933"/>
    <w:rsid w:val="00497C24"/>
    <w:rsid w:val="004A0ADC"/>
    <w:rsid w:val="004A0FD0"/>
    <w:rsid w:val="004A7EB1"/>
    <w:rsid w:val="004B4761"/>
    <w:rsid w:val="004C7BA5"/>
    <w:rsid w:val="004D699F"/>
    <w:rsid w:val="004E7628"/>
    <w:rsid w:val="004F48D4"/>
    <w:rsid w:val="004F48F2"/>
    <w:rsid w:val="00504CAD"/>
    <w:rsid w:val="005149B1"/>
    <w:rsid w:val="00517115"/>
    <w:rsid w:val="0054312F"/>
    <w:rsid w:val="00557E2D"/>
    <w:rsid w:val="005647F2"/>
    <w:rsid w:val="005662D1"/>
    <w:rsid w:val="00573A09"/>
    <w:rsid w:val="00575D2A"/>
    <w:rsid w:val="00594078"/>
    <w:rsid w:val="005A4526"/>
    <w:rsid w:val="005B1E53"/>
    <w:rsid w:val="005B4464"/>
    <w:rsid w:val="005B59DB"/>
    <w:rsid w:val="005C1B16"/>
    <w:rsid w:val="005E53D0"/>
    <w:rsid w:val="005E6816"/>
    <w:rsid w:val="005F66AF"/>
    <w:rsid w:val="006002EB"/>
    <w:rsid w:val="00601D98"/>
    <w:rsid w:val="00606C80"/>
    <w:rsid w:val="006128EF"/>
    <w:rsid w:val="00625033"/>
    <w:rsid w:val="006264B4"/>
    <w:rsid w:val="00636C2C"/>
    <w:rsid w:val="00643033"/>
    <w:rsid w:val="00644AB5"/>
    <w:rsid w:val="00644CC3"/>
    <w:rsid w:val="0065570D"/>
    <w:rsid w:val="00661468"/>
    <w:rsid w:val="006621F1"/>
    <w:rsid w:val="006649F0"/>
    <w:rsid w:val="0067245D"/>
    <w:rsid w:val="0068470E"/>
    <w:rsid w:val="00687100"/>
    <w:rsid w:val="00695DCD"/>
    <w:rsid w:val="006A05CC"/>
    <w:rsid w:val="006A35A7"/>
    <w:rsid w:val="006B559A"/>
    <w:rsid w:val="006E37E0"/>
    <w:rsid w:val="0070324F"/>
    <w:rsid w:val="00705CCA"/>
    <w:rsid w:val="007152D7"/>
    <w:rsid w:val="007359D1"/>
    <w:rsid w:val="0074385C"/>
    <w:rsid w:val="00746C14"/>
    <w:rsid w:val="00782C12"/>
    <w:rsid w:val="007A2A5F"/>
    <w:rsid w:val="007C2C59"/>
    <w:rsid w:val="00801F23"/>
    <w:rsid w:val="00811CA1"/>
    <w:rsid w:val="00837632"/>
    <w:rsid w:val="00842D92"/>
    <w:rsid w:val="008540AC"/>
    <w:rsid w:val="00854C00"/>
    <w:rsid w:val="0085640F"/>
    <w:rsid w:val="008567AA"/>
    <w:rsid w:val="00874F54"/>
    <w:rsid w:val="00892712"/>
    <w:rsid w:val="0089329A"/>
    <w:rsid w:val="008A680A"/>
    <w:rsid w:val="008B0BB0"/>
    <w:rsid w:val="008B4A3A"/>
    <w:rsid w:val="008C2BBB"/>
    <w:rsid w:val="008D50B2"/>
    <w:rsid w:val="008D6994"/>
    <w:rsid w:val="008E4A2E"/>
    <w:rsid w:val="008E6C4B"/>
    <w:rsid w:val="008F18C0"/>
    <w:rsid w:val="00907648"/>
    <w:rsid w:val="00914303"/>
    <w:rsid w:val="00920C40"/>
    <w:rsid w:val="009213AC"/>
    <w:rsid w:val="00930617"/>
    <w:rsid w:val="00930FDE"/>
    <w:rsid w:val="00961112"/>
    <w:rsid w:val="00967F50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6F40"/>
    <w:rsid w:val="00A42969"/>
    <w:rsid w:val="00A5111E"/>
    <w:rsid w:val="00A76DB3"/>
    <w:rsid w:val="00A8639B"/>
    <w:rsid w:val="00A91424"/>
    <w:rsid w:val="00A9170B"/>
    <w:rsid w:val="00A9734F"/>
    <w:rsid w:val="00AA0D03"/>
    <w:rsid w:val="00AA2C77"/>
    <w:rsid w:val="00AB3A0B"/>
    <w:rsid w:val="00AC3FB9"/>
    <w:rsid w:val="00AC702A"/>
    <w:rsid w:val="00AD226F"/>
    <w:rsid w:val="00AE3C0C"/>
    <w:rsid w:val="00AF28AD"/>
    <w:rsid w:val="00AF4566"/>
    <w:rsid w:val="00AF65F6"/>
    <w:rsid w:val="00B11EA8"/>
    <w:rsid w:val="00B13A52"/>
    <w:rsid w:val="00B24CF4"/>
    <w:rsid w:val="00B26993"/>
    <w:rsid w:val="00B35D8F"/>
    <w:rsid w:val="00B4570C"/>
    <w:rsid w:val="00B50E95"/>
    <w:rsid w:val="00B5208C"/>
    <w:rsid w:val="00B72C91"/>
    <w:rsid w:val="00B74876"/>
    <w:rsid w:val="00B94C04"/>
    <w:rsid w:val="00B95E56"/>
    <w:rsid w:val="00BB7C2B"/>
    <w:rsid w:val="00BC1664"/>
    <w:rsid w:val="00BC2546"/>
    <w:rsid w:val="00BD033A"/>
    <w:rsid w:val="00BD41B6"/>
    <w:rsid w:val="00BD5E57"/>
    <w:rsid w:val="00BF0C6D"/>
    <w:rsid w:val="00BF51D7"/>
    <w:rsid w:val="00C05085"/>
    <w:rsid w:val="00C13C34"/>
    <w:rsid w:val="00C1593D"/>
    <w:rsid w:val="00C23DBA"/>
    <w:rsid w:val="00C44D7E"/>
    <w:rsid w:val="00C5276D"/>
    <w:rsid w:val="00C56C7E"/>
    <w:rsid w:val="00C5758D"/>
    <w:rsid w:val="00C609F2"/>
    <w:rsid w:val="00C61DE3"/>
    <w:rsid w:val="00C64477"/>
    <w:rsid w:val="00C67C69"/>
    <w:rsid w:val="00C742B8"/>
    <w:rsid w:val="00C776A4"/>
    <w:rsid w:val="00C83E01"/>
    <w:rsid w:val="00CA2C6C"/>
    <w:rsid w:val="00CA5B9A"/>
    <w:rsid w:val="00CC0600"/>
    <w:rsid w:val="00CC68A3"/>
    <w:rsid w:val="00CC78AC"/>
    <w:rsid w:val="00CF7953"/>
    <w:rsid w:val="00D04C83"/>
    <w:rsid w:val="00D07232"/>
    <w:rsid w:val="00D10245"/>
    <w:rsid w:val="00D148AE"/>
    <w:rsid w:val="00D15231"/>
    <w:rsid w:val="00D21BDD"/>
    <w:rsid w:val="00D43A04"/>
    <w:rsid w:val="00D441D4"/>
    <w:rsid w:val="00D44EB1"/>
    <w:rsid w:val="00D46D17"/>
    <w:rsid w:val="00D53B3A"/>
    <w:rsid w:val="00D65F07"/>
    <w:rsid w:val="00D715BC"/>
    <w:rsid w:val="00D720F2"/>
    <w:rsid w:val="00D92BB7"/>
    <w:rsid w:val="00DA2398"/>
    <w:rsid w:val="00DC36B8"/>
    <w:rsid w:val="00DC4D7D"/>
    <w:rsid w:val="00DC76D2"/>
    <w:rsid w:val="00DD30ED"/>
    <w:rsid w:val="00DD7C96"/>
    <w:rsid w:val="00DF11EF"/>
    <w:rsid w:val="00DF33EC"/>
    <w:rsid w:val="00E078A2"/>
    <w:rsid w:val="00E14A8D"/>
    <w:rsid w:val="00E150CD"/>
    <w:rsid w:val="00E32EDE"/>
    <w:rsid w:val="00E4093E"/>
    <w:rsid w:val="00E41FD6"/>
    <w:rsid w:val="00E42669"/>
    <w:rsid w:val="00E60E38"/>
    <w:rsid w:val="00E64C21"/>
    <w:rsid w:val="00E7327C"/>
    <w:rsid w:val="00EC24C6"/>
    <w:rsid w:val="00EC64E2"/>
    <w:rsid w:val="00EE06B4"/>
    <w:rsid w:val="00EE2222"/>
    <w:rsid w:val="00EE2B2A"/>
    <w:rsid w:val="00EE3F21"/>
    <w:rsid w:val="00EF2933"/>
    <w:rsid w:val="00F00FFD"/>
    <w:rsid w:val="00F05146"/>
    <w:rsid w:val="00F1115D"/>
    <w:rsid w:val="00F11B47"/>
    <w:rsid w:val="00F242DF"/>
    <w:rsid w:val="00F27ED7"/>
    <w:rsid w:val="00F3513C"/>
    <w:rsid w:val="00F41350"/>
    <w:rsid w:val="00F42C2D"/>
    <w:rsid w:val="00F465C5"/>
    <w:rsid w:val="00F5180D"/>
    <w:rsid w:val="00F51B21"/>
    <w:rsid w:val="00F51D87"/>
    <w:rsid w:val="00F73D57"/>
    <w:rsid w:val="00F8455C"/>
    <w:rsid w:val="00F84E20"/>
    <w:rsid w:val="00F93FDE"/>
    <w:rsid w:val="00F94881"/>
    <w:rsid w:val="00F969E5"/>
    <w:rsid w:val="00FC2510"/>
    <w:rsid w:val="00FC79B4"/>
    <w:rsid w:val="00FC7EF0"/>
    <w:rsid w:val="00FE3862"/>
    <w:rsid w:val="0F2ED8B0"/>
    <w:rsid w:val="1BFDE6EE"/>
    <w:rsid w:val="2FEFBFFF"/>
    <w:rsid w:val="3EFDBA3A"/>
    <w:rsid w:val="56571025"/>
    <w:rsid w:val="5BB79B14"/>
    <w:rsid w:val="5FEFB2FA"/>
    <w:rsid w:val="6F7659A9"/>
    <w:rsid w:val="6FFFF461"/>
    <w:rsid w:val="774BA17E"/>
    <w:rsid w:val="77DC968A"/>
    <w:rsid w:val="79DFA954"/>
    <w:rsid w:val="7BEFA9D3"/>
    <w:rsid w:val="7BFE8A6E"/>
    <w:rsid w:val="7E379C9D"/>
    <w:rsid w:val="7E6BC1AC"/>
    <w:rsid w:val="7FDE0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9"/>
    <o:shapelayout v:ext="edit">
      <o:idmap v:ext="edit" data="1"/>
    </o:shapelayout>
  </w:shapeDefaults>
  <w:decimalSymbol w:val="."/>
  <w:listSeparator w:val=","/>
  <w14:docId w14:val="7F26E0EC"/>
  <w15:docId w15:val="{CD5D9294-746B-42F7-89D7-B5938D967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305E"/>
    <w:pPr>
      <w:jc w:val="both"/>
    </w:pPr>
    <w:rPr>
      <w:rFonts w:asciiTheme="majorHAnsi" w:eastAsiaTheme="minorHAnsi" w:hAnsiTheme="majorHAnsi"/>
      <w:sz w:val="24"/>
      <w:szCs w:val="22"/>
      <w:lang w:val="vi-VN"/>
    </w:rPr>
  </w:style>
  <w:style w:type="paragraph" w:styleId="Heading1">
    <w:name w:val="heading 1"/>
    <w:basedOn w:val="Normal"/>
    <w:next w:val="Normal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5"/>
    </w:pPr>
    <w:rPr>
      <w:b/>
      <w:bCs/>
      <w:szCs w:val="24"/>
    </w:rPr>
  </w:style>
  <w:style w:type="paragraph" w:styleId="Heading7">
    <w:name w:val="heading 7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Cs w:val="24"/>
    </w:rPr>
  </w:style>
  <w:style w:type="paragraph" w:styleId="Heading8">
    <w:name w:val="heading 8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7"/>
    </w:pPr>
    <w:rPr>
      <w:szCs w:val="24"/>
    </w:rPr>
  </w:style>
  <w:style w:type="paragraph" w:styleId="Heading9">
    <w:name w:val="heading 9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rPr>
      <w:sz w:val="16"/>
      <w:szCs w:val="16"/>
    </w:rPr>
  </w:style>
  <w:style w:type="paragraph" w:styleId="BlockText">
    <w:name w:val="Block Text"/>
    <w:basedOn w:val="Normal"/>
    <w:pPr>
      <w:spacing w:after="120"/>
      <w:ind w:leftChars="700" w:left="1440" w:rightChars="70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Chars="100" w:firstLine="420"/>
    </w:pPr>
  </w:style>
  <w:style w:type="paragraph" w:styleId="BodyTextIndent">
    <w:name w:val="Body Text Indent"/>
    <w:basedOn w:val="Normal"/>
    <w:pPr>
      <w:spacing w:after="120"/>
      <w:ind w:leftChars="200" w:left="420"/>
    </w:pPr>
  </w:style>
  <w:style w:type="paragraph" w:styleId="BodyTextFirstIndent2">
    <w:name w:val="Body Text First Indent 2"/>
    <w:basedOn w:val="BodyTextIndent"/>
    <w:pPr>
      <w:ind w:firstLineChars="200" w:firstLine="420"/>
    </w:pPr>
  </w:style>
  <w:style w:type="paragraph" w:styleId="BodyTextIndent2">
    <w:name w:val="Body Text Indent 2"/>
    <w:basedOn w:val="Normal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pPr>
      <w:spacing w:after="120"/>
      <w:ind w:leftChars="200" w:left="420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rFonts w:ascii="Arial" w:eastAsia="SimHei" w:hAnsi="Arial" w:cs="Arial"/>
      <w:sz w:val="20"/>
    </w:rPr>
  </w:style>
  <w:style w:type="paragraph" w:styleId="Closing">
    <w:name w:val="Closing"/>
    <w:basedOn w:val="Normal"/>
    <w:pPr>
      <w:ind w:leftChars="2100" w:left="100"/>
    </w:pPr>
  </w:style>
  <w:style w:type="character" w:styleId="CommentReference">
    <w:name w:val="annotation reference"/>
    <w:basedOn w:val="DefaultParagraphFont"/>
    <w:rPr>
      <w:sz w:val="21"/>
      <w:szCs w:val="21"/>
    </w:rPr>
  </w:style>
  <w:style w:type="paragraph" w:styleId="CommentText">
    <w:name w:val="annotation text"/>
    <w:basedOn w:val="Normal"/>
    <w:pPr>
      <w:jc w:val="left"/>
    </w:p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Date">
    <w:name w:val="Date"/>
    <w:basedOn w:val="Normal"/>
    <w:next w:val="Normal"/>
    <w:pPr>
      <w:ind w:leftChars="2500" w:left="100"/>
    </w:pPr>
  </w:style>
  <w:style w:type="paragraph" w:styleId="DocumentMap">
    <w:name w:val="Document Map"/>
    <w:basedOn w:val="Normal"/>
    <w:pPr>
      <w:shd w:val="clear" w:color="auto" w:fill="000080"/>
    </w:pPr>
  </w:style>
  <w:style w:type="paragraph" w:styleId="E-mailSignature">
    <w:name w:val="E-mail Signature"/>
    <w:basedOn w:val="Normal"/>
  </w:style>
  <w:style w:type="character" w:styleId="Emphasis">
    <w:name w:val="Emphasis"/>
    <w:basedOn w:val="DefaultParagraphFont"/>
    <w:qFormat/>
    <w:rPr>
      <w:i/>
      <w:iCs/>
    </w:rPr>
  </w:style>
  <w:style w:type="character" w:styleId="EndnoteReference">
    <w:name w:val="endnote reference"/>
    <w:basedOn w:val="DefaultParagraphFont"/>
    <w:rPr>
      <w:vertAlign w:val="superscript"/>
    </w:rPr>
  </w:style>
  <w:style w:type="paragraph" w:styleId="EndnoteText">
    <w:name w:val="endnote text"/>
    <w:basedOn w:val="Normal"/>
    <w:pPr>
      <w:snapToGrid w:val="0"/>
      <w:jc w:val="left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pPr>
      <w:snapToGrid w:val="0"/>
    </w:pPr>
    <w:rPr>
      <w:rFonts w:ascii="Arial" w:hAnsi="Arial" w:cs="Arial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FootnoteText">
    <w:name w:val="footnote text"/>
    <w:basedOn w:val="Normal"/>
    <w:pPr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basedOn w:val="DefaultParagraphFont"/>
    <w:rPr>
      <w:i/>
      <w:iCs/>
    </w:rPr>
  </w:style>
  <w:style w:type="character" w:styleId="HTMLCode">
    <w:name w:val="HTML Code"/>
    <w:basedOn w:val="DefaultParagraphFont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rPr>
      <w:i/>
      <w:iCs/>
    </w:rPr>
  </w:style>
  <w:style w:type="character" w:styleId="HTMLKeyboard">
    <w:name w:val="HTML Keyboard"/>
    <w:basedOn w:val="DefaultParagraphFont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rPr>
      <w:rFonts w:ascii="Courier New" w:hAnsi="Courier New" w:cs="Courier New"/>
    </w:rPr>
  </w:style>
  <w:style w:type="character" w:styleId="HTMLTypewriter">
    <w:name w:val="HTML Typewriter"/>
    <w:basedOn w:val="DefaultParagraphFont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rPr>
      <w:i/>
      <w:iCs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Index1">
    <w:name w:val="index 1"/>
    <w:basedOn w:val="Normal"/>
    <w:next w:val="Normal"/>
  </w:style>
  <w:style w:type="paragraph" w:styleId="Index2">
    <w:name w:val="index 2"/>
    <w:basedOn w:val="Normal"/>
    <w:next w:val="Normal"/>
    <w:pPr>
      <w:ind w:leftChars="200" w:left="200"/>
    </w:pPr>
  </w:style>
  <w:style w:type="paragraph" w:styleId="Index3">
    <w:name w:val="index 3"/>
    <w:basedOn w:val="Normal"/>
    <w:next w:val="Normal"/>
    <w:pPr>
      <w:ind w:leftChars="400" w:left="400"/>
    </w:pPr>
  </w:style>
  <w:style w:type="paragraph" w:styleId="Index4">
    <w:name w:val="index 4"/>
    <w:basedOn w:val="Normal"/>
    <w:next w:val="Normal"/>
    <w:pPr>
      <w:ind w:leftChars="600" w:left="600"/>
    </w:pPr>
  </w:style>
  <w:style w:type="paragraph" w:styleId="Index5">
    <w:name w:val="index 5"/>
    <w:basedOn w:val="Normal"/>
    <w:next w:val="Normal"/>
    <w:pPr>
      <w:ind w:leftChars="800" w:left="800"/>
    </w:pPr>
  </w:style>
  <w:style w:type="paragraph" w:styleId="Index6">
    <w:name w:val="index 6"/>
    <w:basedOn w:val="Normal"/>
    <w:next w:val="Normal"/>
    <w:pPr>
      <w:ind w:leftChars="1000" w:left="1000"/>
    </w:pPr>
  </w:style>
  <w:style w:type="paragraph" w:styleId="Index7">
    <w:name w:val="index 7"/>
    <w:basedOn w:val="Normal"/>
    <w:next w:val="Normal"/>
    <w:pPr>
      <w:ind w:leftChars="1200" w:left="1200"/>
    </w:pPr>
  </w:style>
  <w:style w:type="paragraph" w:styleId="Index8">
    <w:name w:val="index 8"/>
    <w:basedOn w:val="Normal"/>
    <w:next w:val="Normal"/>
    <w:pPr>
      <w:ind w:leftChars="1400" w:left="1400"/>
    </w:pPr>
  </w:style>
  <w:style w:type="paragraph" w:styleId="Index9">
    <w:name w:val="index 9"/>
    <w:basedOn w:val="Normal"/>
    <w:next w:val="Normal"/>
    <w:pPr>
      <w:ind w:leftChars="1600" w:left="1600"/>
    </w:pPr>
  </w:style>
  <w:style w:type="paragraph" w:styleId="IndexHeading">
    <w:name w:val="index heading"/>
    <w:basedOn w:val="Normal"/>
    <w:next w:val="Index1"/>
    <w:rPr>
      <w:rFonts w:ascii="Arial" w:hAnsi="Arial" w:cs="Arial"/>
      <w:b/>
      <w:bCs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200" w:hangingChars="200" w:hanging="200"/>
    </w:pPr>
  </w:style>
  <w:style w:type="paragraph" w:styleId="List2">
    <w:name w:val="List 2"/>
    <w:basedOn w:val="Normal"/>
    <w:pPr>
      <w:ind w:leftChars="200" w:left="100" w:hangingChars="200" w:hanging="200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styleId="List4">
    <w:name w:val="List 4"/>
    <w:basedOn w:val="Normal"/>
    <w:pPr>
      <w:ind w:leftChars="600" w:left="100" w:hangingChars="200" w:hanging="200"/>
    </w:pPr>
  </w:style>
  <w:style w:type="paragraph" w:styleId="List5">
    <w:name w:val="List 5"/>
    <w:basedOn w:val="Normal"/>
    <w:pPr>
      <w:ind w:leftChars="800" w:left="100" w:hangingChars="200" w:hanging="200"/>
    </w:pPr>
  </w:style>
  <w:style w:type="paragraph" w:styleId="ListBullet">
    <w:name w:val="List Bullet"/>
    <w:basedOn w:val="Normal"/>
    <w:pPr>
      <w:numPr>
        <w:numId w:val="1"/>
      </w:numPr>
    </w:pPr>
  </w:style>
  <w:style w:type="paragraph" w:styleId="ListBullet2">
    <w:name w:val="List Bullet 2"/>
    <w:basedOn w:val="Normal"/>
    <w:pPr>
      <w:numPr>
        <w:numId w:val="2"/>
      </w:numPr>
    </w:pPr>
  </w:style>
  <w:style w:type="paragraph" w:styleId="ListBullet3">
    <w:name w:val="List Bullet 3"/>
    <w:basedOn w:val="Normal"/>
    <w:pPr>
      <w:numPr>
        <w:numId w:val="3"/>
      </w:numPr>
    </w:pPr>
  </w:style>
  <w:style w:type="paragraph" w:styleId="ListBullet4">
    <w:name w:val="List Bullet 4"/>
    <w:basedOn w:val="Normal"/>
    <w:pPr>
      <w:numPr>
        <w:numId w:val="4"/>
      </w:numPr>
    </w:pPr>
  </w:style>
  <w:style w:type="paragraph" w:styleId="ListBullet5">
    <w:name w:val="List Bullet 5"/>
    <w:basedOn w:val="Normal"/>
    <w:pPr>
      <w:numPr>
        <w:numId w:val="5"/>
      </w:numPr>
    </w:pPr>
  </w:style>
  <w:style w:type="paragraph" w:styleId="ListContinue">
    <w:name w:val="List Continue"/>
    <w:basedOn w:val="Normal"/>
    <w:pPr>
      <w:spacing w:after="120"/>
      <w:ind w:leftChars="200" w:left="420"/>
    </w:pPr>
  </w:style>
  <w:style w:type="paragraph" w:styleId="ListContinue2">
    <w:name w:val="List Continue 2"/>
    <w:basedOn w:val="Normal"/>
    <w:pPr>
      <w:spacing w:after="120"/>
      <w:ind w:leftChars="400" w:left="840"/>
    </w:pPr>
  </w:style>
  <w:style w:type="paragraph" w:styleId="ListContinue3">
    <w:name w:val="List Continue 3"/>
    <w:basedOn w:val="Normal"/>
    <w:pPr>
      <w:spacing w:after="120"/>
      <w:ind w:leftChars="600" w:left="1260"/>
    </w:pPr>
  </w:style>
  <w:style w:type="paragraph" w:styleId="ListContinue4">
    <w:name w:val="List Continue 4"/>
    <w:basedOn w:val="Normal"/>
    <w:pPr>
      <w:spacing w:after="120"/>
      <w:ind w:leftChars="800" w:left="1680"/>
    </w:pPr>
  </w:style>
  <w:style w:type="paragraph" w:styleId="ListContinue5">
    <w:name w:val="List Continue 5"/>
    <w:basedOn w:val="Normal"/>
    <w:pPr>
      <w:spacing w:after="120"/>
      <w:ind w:leftChars="1000" w:left="2100"/>
    </w:pPr>
  </w:style>
  <w:style w:type="paragraph" w:styleId="ListNumber">
    <w:name w:val="List Number"/>
    <w:basedOn w:val="Normal"/>
    <w:pPr>
      <w:numPr>
        <w:numId w:val="6"/>
      </w:numPr>
    </w:pPr>
  </w:style>
  <w:style w:type="paragraph" w:styleId="ListNumber2">
    <w:name w:val="List Number 2"/>
    <w:basedOn w:val="Normal"/>
    <w:pPr>
      <w:numPr>
        <w:numId w:val="7"/>
      </w:numPr>
    </w:pPr>
  </w:style>
  <w:style w:type="paragraph" w:styleId="ListNumber3">
    <w:name w:val="List Number 3"/>
    <w:basedOn w:val="Normal"/>
    <w:pPr>
      <w:numPr>
        <w:numId w:val="8"/>
      </w:numPr>
    </w:pPr>
  </w:style>
  <w:style w:type="paragraph" w:styleId="ListNumber4">
    <w:name w:val="List Number 4"/>
    <w:basedOn w:val="Normal"/>
    <w:pPr>
      <w:numPr>
        <w:numId w:val="9"/>
      </w:numPr>
    </w:pPr>
  </w:style>
  <w:style w:type="paragraph" w:styleId="ListNumber5">
    <w:name w:val="List Number 5"/>
    <w:basedOn w:val="Normal"/>
    <w:pPr>
      <w:numPr>
        <w:numId w:val="10"/>
      </w:numPr>
    </w:pPr>
  </w:style>
  <w:style w:type="paragraph" w:styleId="MacroText">
    <w:name w:val="macro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  <w:lang w:eastAsia="zh-CN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Cs w:val="24"/>
    </w:rPr>
  </w:style>
  <w:style w:type="paragraph" w:styleId="NormalWeb">
    <w:name w:val="Normal (Web)"/>
    <w:basedOn w:val="Normal"/>
    <w:rPr>
      <w:szCs w:val="24"/>
    </w:rPr>
  </w:style>
  <w:style w:type="paragraph" w:styleId="NormalIndent">
    <w:name w:val="Normal Indent"/>
    <w:basedOn w:val="Normal"/>
    <w:pPr>
      <w:ind w:firstLineChars="200" w:firstLine="420"/>
    </w:pPr>
  </w:style>
  <w:style w:type="paragraph" w:styleId="NoteHeading">
    <w:name w:val="Note Heading"/>
    <w:basedOn w:val="Normal"/>
    <w:next w:val="Normal"/>
    <w:pPr>
      <w:jc w:val="center"/>
    </w:p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SimSun" w:hAnsi="Courier New" w:cs="Courier New"/>
      <w:szCs w:val="21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Chars="2100" w:left="100"/>
    </w:pPr>
  </w:style>
  <w:style w:type="character" w:styleId="Strong">
    <w:name w:val="Strong"/>
    <w:basedOn w:val="DefaultParagraphFont"/>
    <w:qFormat/>
    <w:rPr>
      <w:b/>
      <w:bCs/>
    </w:r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Table3Deffects1">
    <w:name w:val="Table 3D effects 1"/>
    <w:basedOn w:val="TableNormal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2">
    <w:name w:val="Table Classic 2"/>
    <w:basedOn w:val="TableNormal"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pPr>
      <w:widowControl w:val="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Classic4">
    <w:name w:val="Table Classic 4"/>
    <w:basedOn w:val="TableNormal"/>
    <w:pPr>
      <w:widowControl w:val="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olorful1">
    <w:name w:val="Table Colorful 1"/>
    <w:basedOn w:val="TableNormal"/>
    <w:pPr>
      <w:widowControl w:val="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pPr>
      <w:widowControl w:val="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3">
    <w:name w:val="Table Colorful 3"/>
    <w:basedOn w:val="TableNormal"/>
    <w:pPr>
      <w:widowControl w:val="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2">
    <w:name w:val="Table Columns 2"/>
    <w:basedOn w:val="TableNormal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pPr>
      <w:widowControl w:val="0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widowControl w:val="0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widowControl w:val="0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widowControl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pPr>
      <w:widowControl w:val="0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Grid3">
    <w:name w:val="Table Grid 3"/>
    <w:basedOn w:val="TableNormal"/>
    <w:pPr>
      <w:widowControl w:val="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pPr>
      <w:widowControl w:val="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pPr>
      <w:widowControl w:val="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pPr>
      <w:widowControl w:val="0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2">
    <w:name w:val="Table List 2"/>
    <w:basedOn w:val="TableNormal"/>
    <w:pPr>
      <w:widowControl w:val="0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3">
    <w:name w:val="Table List 3"/>
    <w:basedOn w:val="TableNormal"/>
    <w:pPr>
      <w:widowControl w:val="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4">
    <w:name w:val="Table List 4"/>
    <w:basedOn w:val="TableNormal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6">
    <w:name w:val="Table List 6"/>
    <w:basedOn w:val="TableNormal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pPr>
      <w:widowControl w:val="0"/>
      <w:jc w:val="both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paragraph" w:styleId="TableofAuthorities">
    <w:name w:val="table of authorities"/>
    <w:basedOn w:val="Normal"/>
    <w:next w:val="Normal"/>
    <w:pPr>
      <w:ind w:leftChars="200" w:left="420"/>
    </w:pPr>
  </w:style>
  <w:style w:type="paragraph" w:styleId="TableofFigures">
    <w:name w:val="table of figures"/>
    <w:basedOn w:val="Normal"/>
    <w:next w:val="Normal"/>
    <w:pPr>
      <w:ind w:leftChars="200" w:left="200" w:hangingChars="200" w:hanging="200"/>
    </w:pPr>
  </w:style>
  <w:style w:type="table" w:styleId="TableProfessional">
    <w:name w:val="Table Professional"/>
    <w:basedOn w:val="TableNormal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widowControl w:val="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leSimple2">
    <w:name w:val="Table Simple 2"/>
    <w:basedOn w:val="TableNormal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ubtle2">
    <w:name w:val="Table Subtle 2"/>
    <w:basedOn w:val="TableNormal"/>
    <w:pPr>
      <w:widowControl w:val="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Theme">
    <w:name w:val="Table Theme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widowControl w:val="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2">
    <w:name w:val="Table Web 2"/>
    <w:basedOn w:val="TableNormal"/>
    <w:pPr>
      <w:widowControl w:val="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3">
    <w:name w:val="Table Web 3"/>
    <w:basedOn w:val="TableNormal"/>
    <w:pPr>
      <w:widowControl w:val="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TOAHeading">
    <w:name w:val="toa heading"/>
    <w:basedOn w:val="Normal"/>
    <w:next w:val="Normal"/>
    <w:pPr>
      <w:spacing w:before="120"/>
    </w:pPr>
    <w:rPr>
      <w:rFonts w:ascii="Arial" w:hAnsi="Arial" w:cs="Arial"/>
      <w:szCs w:val="24"/>
    </w:rPr>
  </w:style>
  <w:style w:type="paragraph" w:styleId="TOC1">
    <w:name w:val="toc 1"/>
    <w:basedOn w:val="Normal"/>
    <w:next w:val="Normal"/>
  </w:style>
  <w:style w:type="paragraph" w:styleId="TOC2">
    <w:name w:val="toc 2"/>
    <w:basedOn w:val="Normal"/>
    <w:next w:val="Normal"/>
    <w:pPr>
      <w:ind w:leftChars="200" w:left="420"/>
    </w:pPr>
  </w:style>
  <w:style w:type="paragraph" w:styleId="TOC3">
    <w:name w:val="toc 3"/>
    <w:basedOn w:val="Normal"/>
    <w:next w:val="Normal"/>
    <w:pPr>
      <w:ind w:leftChars="400" w:left="840"/>
    </w:pPr>
  </w:style>
  <w:style w:type="paragraph" w:styleId="TOC4">
    <w:name w:val="toc 4"/>
    <w:basedOn w:val="Normal"/>
    <w:next w:val="Normal"/>
    <w:pPr>
      <w:ind w:leftChars="600" w:left="1260"/>
    </w:pPr>
  </w:style>
  <w:style w:type="paragraph" w:styleId="TOC5">
    <w:name w:val="toc 5"/>
    <w:basedOn w:val="Normal"/>
    <w:next w:val="Normal"/>
    <w:pPr>
      <w:ind w:leftChars="800" w:left="1680"/>
    </w:pPr>
  </w:style>
  <w:style w:type="paragraph" w:styleId="TOC6">
    <w:name w:val="toc 6"/>
    <w:basedOn w:val="Normal"/>
    <w:next w:val="Normal"/>
    <w:pPr>
      <w:ind w:leftChars="1000" w:left="2100"/>
    </w:pPr>
  </w:style>
  <w:style w:type="paragraph" w:styleId="TOC7">
    <w:name w:val="toc 7"/>
    <w:basedOn w:val="Normal"/>
    <w:next w:val="Normal"/>
    <w:pPr>
      <w:ind w:leftChars="1200" w:left="2520"/>
    </w:pPr>
  </w:style>
  <w:style w:type="paragraph" w:styleId="TOC8">
    <w:name w:val="toc 8"/>
    <w:basedOn w:val="Normal"/>
    <w:next w:val="Normal"/>
    <w:pPr>
      <w:ind w:leftChars="1400" w:left="2940"/>
    </w:pPr>
  </w:style>
  <w:style w:type="paragraph" w:styleId="TOC9">
    <w:name w:val="toc 9"/>
    <w:basedOn w:val="Normal"/>
    <w:next w:val="Normal"/>
    <w:pPr>
      <w:ind w:leftChars="1600" w:left="3360"/>
    </w:pPr>
  </w:style>
  <w:style w:type="table" w:styleId="LightShading">
    <w:name w:val="Light Shading"/>
    <w:basedOn w:val="TableNormal"/>
    <w:uiPriority w:val="60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LightList">
    <w:name w:val="Light List"/>
    <w:basedOn w:val="TableNormal"/>
    <w:uiPriority w:val="61"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Grid">
    <w:name w:val="Light Grid"/>
    <w:basedOn w:val="TableNormal"/>
    <w:uiPriority w:val="62"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LightGrid-Accent1">
    <w:name w:val="Light Grid Accent 1"/>
    <w:basedOn w:val="TableNormal"/>
    <w:uiPriority w:val="62"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LightGrid-Accent2">
    <w:name w:val="Light Grid Accent 2"/>
    <w:basedOn w:val="TableNormal"/>
    <w:uiPriority w:val="62"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LightGrid-Accent3">
    <w:name w:val="Light Grid Accent 3"/>
    <w:basedOn w:val="TableNormal"/>
    <w:uiPriority w:val="62"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LightGrid-Accent4">
    <w:name w:val="Light Grid Accent 4"/>
    <w:basedOn w:val="TableNormal"/>
    <w:uiPriority w:val="62"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LightGrid-Accent5">
    <w:name w:val="Light Grid Accent 5"/>
    <w:basedOn w:val="TableNormal"/>
    <w:uiPriority w:val="62"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LightGrid-Accent6">
    <w:name w:val="Light Grid Accent 6"/>
    <w:basedOn w:val="TableNormal"/>
    <w:uiPriority w:val="62"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MediumShading1">
    <w:name w:val="Medium Shading 1"/>
    <w:basedOn w:val="TableNormal"/>
    <w:uiPriority w:val="63"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Borders>
        <w:top w:val="single" w:sz="8" w:space="0" w:color="C0504D"/>
        <w:bottom w:val="single" w:sz="8" w:space="0" w:color="C0504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Borders>
        <w:top w:val="single" w:sz="8" w:space="0" w:color="9BBB59"/>
        <w:bottom w:val="single" w:sz="8" w:space="0" w:color="9BBB59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Borders>
        <w:top w:val="single" w:sz="8" w:space="0" w:color="8064A2"/>
        <w:bottom w:val="single" w:sz="8" w:space="0" w:color="8064A2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Borders>
        <w:top w:val="single" w:sz="8" w:space="0" w:color="4BACC6"/>
        <w:bottom w:val="single" w:sz="8" w:space="0" w:color="4BACC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Borders>
        <w:top w:val="single" w:sz="8" w:space="0" w:color="F79646"/>
        <w:bottom w:val="single" w:sz="8" w:space="0" w:color="F7964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Grid">
    <w:name w:val="Colorful Grid"/>
    <w:basedOn w:val="TableNormal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NoSpacing">
    <w:name w:val="No Spacing"/>
    <w:uiPriority w:val="99"/>
    <w:qFormat/>
    <w:rPr>
      <w:rFonts w:ascii="Arial" w:eastAsia="Calibri" w:hAnsi="Arial" w:cs="Times New Roman"/>
      <w:sz w:val="24"/>
      <w:szCs w:val="2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msolistparagraph0">
    <w:name w:val="msolistparagraph"/>
    <w:basedOn w:val="Normal"/>
    <w:pPr>
      <w:ind w:left="720"/>
      <w:contextualSpacing/>
    </w:pPr>
    <w:rPr>
      <w:rFonts w:ascii="Times New Roman" w:eastAsia="Times New Roman" w:hAnsi="Times New Roman" w:cs="Times New Roman"/>
      <w:szCs w:val="26"/>
      <w:lang w:val="en-US"/>
    </w:rPr>
  </w:style>
  <w:style w:type="table" w:customStyle="1" w:styleId="TableGrid20">
    <w:name w:val="Table Grid2"/>
    <w:basedOn w:val="TableNormal"/>
    <w:uiPriority w:val="39"/>
    <w:rPr>
      <w:rFonts w:ascii="Times New Roman" w:eastAsiaTheme="minorHAnsi" w:hAnsi="Times New Roman"/>
      <w:kern w:val="2"/>
      <w:sz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Pr>
      <w:rFonts w:asciiTheme="majorHAnsi" w:eastAsiaTheme="minorHAnsi" w:hAnsiTheme="majorHAnsi"/>
      <w:sz w:val="24"/>
      <w:szCs w:val="22"/>
      <w:lang w:val="vi-VN"/>
    </w:rPr>
  </w:style>
  <w:style w:type="character" w:customStyle="1" w:styleId="FooterChar">
    <w:name w:val="Footer Char"/>
    <w:basedOn w:val="DefaultParagraphFont"/>
    <w:link w:val="Footer"/>
    <w:uiPriority w:val="99"/>
    <w:rsid w:val="00A5111E"/>
    <w:rPr>
      <w:rFonts w:asciiTheme="majorHAnsi" w:eastAsiaTheme="minorHAnsi" w:hAnsiTheme="majorHAnsi"/>
      <w:sz w:val="18"/>
      <w:szCs w:val="18"/>
      <w:lang w:val="vi-VN"/>
    </w:rPr>
  </w:style>
  <w:style w:type="paragraph" w:customStyle="1" w:styleId="Normal0">
    <w:name w:val="Normal_0"/>
    <w:qFormat/>
    <w:rsid w:val="00504CAD"/>
    <w:pPr>
      <w:widowControl w:val="0"/>
      <w:spacing w:after="160" w:line="259" w:lineRule="auto"/>
    </w:pPr>
    <w:rPr>
      <w:rFonts w:ascii="Times New Roman" w:eastAsia="Arial" w:hAnsi="Times New Roman" w:cs="Times New Roman" w:hint="eastAsia"/>
      <w:sz w:val="28"/>
      <w:szCs w:val="22"/>
    </w:rPr>
  </w:style>
  <w:style w:type="character" w:customStyle="1" w:styleId="YoungMixChar">
    <w:name w:val="YoungMix_Char"/>
    <w:rsid w:val="00D715BC"/>
    <w:rPr>
      <w:rFonts w:ascii="Times New Roman" w:hAnsi="Times New Roman"/>
      <w:sz w:val="24"/>
    </w:rPr>
  </w:style>
  <w:style w:type="table" w:customStyle="1" w:styleId="TableGrid12">
    <w:name w:val="Table Grid12"/>
    <w:basedOn w:val="TableNormal"/>
    <w:next w:val="TableGrid"/>
    <w:uiPriority w:val="39"/>
    <w:rsid w:val="00086305"/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59"/>
    <w:qFormat/>
    <w:rsid w:val="00135197"/>
    <w:rPr>
      <w:rFonts w:ascii="Times New Roman" w:eastAsia="Calibri" w:hAnsi="Times New Roman" w:cs="Times New Roman"/>
      <w:kern w:val="2"/>
      <w:sz w:val="28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qFormat/>
    <w:rsid w:val="00BF51D7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3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5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1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35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0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2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7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3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26" Type="http://schemas.openxmlformats.org/officeDocument/2006/relationships/oleObject" Target="embeddings/oleObject109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2.wmf"/><Relationship Id="rId149" Type="http://schemas.openxmlformats.org/officeDocument/2006/relationships/oleObject" Target="embeddings/oleObject71.bin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image" Target="media/image78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6.wmf"/><Relationship Id="rId237" Type="http://schemas.openxmlformats.org/officeDocument/2006/relationships/theme" Target="theme/theme1.xml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7.wmf"/><Relationship Id="rId139" Type="http://schemas.openxmlformats.org/officeDocument/2006/relationships/oleObject" Target="embeddings/oleObject66.bin"/><Relationship Id="rId85" Type="http://schemas.openxmlformats.org/officeDocument/2006/relationships/image" Target="media/image40.wmf"/><Relationship Id="rId150" Type="http://schemas.openxmlformats.org/officeDocument/2006/relationships/image" Target="media/image73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27" Type="http://schemas.openxmlformats.org/officeDocument/2006/relationships/image" Target="media/image112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8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9.wmf"/><Relationship Id="rId217" Type="http://schemas.openxmlformats.org/officeDocument/2006/relationships/oleObject" Target="embeddings/oleObject105.bin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3.wmf"/><Relationship Id="rId151" Type="http://schemas.openxmlformats.org/officeDocument/2006/relationships/oleObject" Target="embeddings/oleObject72.bin"/><Relationship Id="rId172" Type="http://schemas.openxmlformats.org/officeDocument/2006/relationships/image" Target="media/image84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oleObject" Target="embeddings/oleObject110.bin"/><Relationship Id="rId13" Type="http://schemas.openxmlformats.org/officeDocument/2006/relationships/image" Target="media/image4.wmf"/><Relationship Id="rId109" Type="http://schemas.openxmlformats.org/officeDocument/2006/relationships/image" Target="media/image52.e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image" Target="media/image58.wmf"/><Relationship Id="rId141" Type="http://schemas.openxmlformats.org/officeDocument/2006/relationships/oleObject" Target="embeddings/oleObject67.bin"/><Relationship Id="rId7" Type="http://schemas.openxmlformats.org/officeDocument/2006/relationships/image" Target="media/image1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7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image" Target="media/image53.wmf"/><Relationship Id="rId131" Type="http://schemas.openxmlformats.org/officeDocument/2006/relationships/oleObject" Target="embeddings/oleObject62.bin"/><Relationship Id="rId152" Type="http://schemas.openxmlformats.org/officeDocument/2006/relationships/image" Target="media/image74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229" Type="http://schemas.openxmlformats.org/officeDocument/2006/relationships/image" Target="media/image113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90.wmf"/><Relationship Id="rId219" Type="http://schemas.openxmlformats.org/officeDocument/2006/relationships/oleObject" Target="embeddings/oleObject106.bin"/><Relationship Id="rId230" Type="http://schemas.openxmlformats.org/officeDocument/2006/relationships/oleObject" Target="embeddings/oleObject111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5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0" Type="http://schemas.openxmlformats.org/officeDocument/2006/relationships/image" Target="media/image108.wmf"/><Relationship Id="rId225" Type="http://schemas.openxmlformats.org/officeDocument/2006/relationships/image" Target="media/image111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8.wmf"/><Relationship Id="rId210" Type="http://schemas.openxmlformats.org/officeDocument/2006/relationships/image" Target="media/image103.wmf"/><Relationship Id="rId215" Type="http://schemas.openxmlformats.org/officeDocument/2006/relationships/oleObject" Target="embeddings/oleObject104.bin"/><Relationship Id="rId236" Type="http://schemas.openxmlformats.org/officeDocument/2006/relationships/fontTable" Target="fontTable.xml"/><Relationship Id="rId26" Type="http://schemas.openxmlformats.org/officeDocument/2006/relationships/oleObject" Target="embeddings/oleObject10.bin"/><Relationship Id="rId231" Type="http://schemas.openxmlformats.org/officeDocument/2006/relationships/image" Target="media/image114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7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79.bin"/><Relationship Id="rId186" Type="http://schemas.openxmlformats.org/officeDocument/2006/relationships/image" Target="media/image91.wmf"/><Relationship Id="rId211" Type="http://schemas.openxmlformats.org/officeDocument/2006/relationships/oleObject" Target="embeddings/oleObject102.bin"/><Relationship Id="rId232" Type="http://schemas.openxmlformats.org/officeDocument/2006/relationships/oleObject" Target="embeddings/oleObject112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4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9.png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image" Target="media/image60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69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0.bin"/><Relationship Id="rId1" Type="http://schemas.openxmlformats.org/officeDocument/2006/relationships/numbering" Target="numbering.xml"/><Relationship Id="rId212" Type="http://schemas.openxmlformats.org/officeDocument/2006/relationships/image" Target="media/image104.wmf"/><Relationship Id="rId233" Type="http://schemas.openxmlformats.org/officeDocument/2006/relationships/image" Target="media/image115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4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7.wmf"/><Relationship Id="rId202" Type="http://schemas.openxmlformats.org/officeDocument/2006/relationships/image" Target="media/image99.wmf"/><Relationship Id="rId223" Type="http://schemas.openxmlformats.org/officeDocument/2006/relationships/image" Target="media/image110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2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3.bin"/><Relationship Id="rId234" Type="http://schemas.openxmlformats.org/officeDocument/2006/relationships/oleObject" Target="embeddings/oleObject11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7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8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1.bin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footer" Target="footer1.xml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6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1962</TotalTime>
  <Pages>2</Pages>
  <Words>865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tranthanhhieu</dc:creator>
  <cp:lastModifiedBy>Trần Thanh Hiếu</cp:lastModifiedBy>
  <cp:revision>131</cp:revision>
  <dcterms:created xsi:type="dcterms:W3CDTF">2024-12-07T12:44:00Z</dcterms:created>
  <dcterms:modified xsi:type="dcterms:W3CDTF">2025-02-24T14:35:00Z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1033-6.10.2.8397</vt:lpwstr>
  </property>
  <property fmtid="{D5CDD505-2E9C-101B-9397-08002B2CF9AE}" pid="3" name="ICV">
    <vt:lpwstr>58C6CF0F301FC00CB50250679E019EE6_42</vt:lpwstr>
  </property>
  <property fmtid="{D5CDD505-2E9C-101B-9397-08002B2CF9AE}" pid="4" name="MTPreferences">
    <vt:lpwstr>[Styles]_x000d_
Text=Palatino Linotype_x000d_
Function=Palatino Linotype_x000d_
Variable=Palatino Linotype,I_x000d_
LCGreek=Euclid Symbol,I_x000d_
UCGreek=Euclid Symbol_x000d_
Symbol=Euclid Symbol_x000d_
Vector=Palatino Linotype,B_x000d_
Number=Palatino Linotype_x000d_
User1=Courier New_x000d_
User2=Times New Roma</vt:lpwstr>
  </property>
  <property fmtid="{D5CDD505-2E9C-101B-9397-08002B2CF9AE}" pid="5" name="MTPreferences 1">
    <vt:lpwstr>n_x000d_
MTExtra=Euclid Extra_x000d_
_x000d_
[Sizes]_x000d_
Full=12 pt_x000d_
Script=60 %_x000d_
ScriptScript=45 %_x000d_
Symbol=150 %_x000d_
SubSymbol=100 %_x000d_
User1=75 %_x000d_
User2=150 %_x000d_
SmallLargeIncr=1 pt_x000d_
_x000d_
[Spacing]_x000d_
LineSpacing=150 %_x000d_
MatrixRowSpacing=150 %_x000d_
MatrixColSpacing=100 %_x000d_
SuperscriptHeight=</vt:lpwstr>
  </property>
  <property fmtid="{D5CDD505-2E9C-101B-9397-08002B2CF9AE}" pid="6" name="MTPreferences 2">
    <vt:lpwstr>45 %_x000d_
SubscriptDepth=25 %_x000d_
SubSupGap=8 %_x000d_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</vt:lpwstr>
  </property>
  <property fmtid="{D5CDD505-2E9C-101B-9397-08002B2CF9AE}" pid="7" name="MTPreferences 3">
    <vt:lpwstr>=100 %_x000d_
CharWidth=0 %_x000d_
MinGap=8 %_x000d_
VertRadGap=17 %_x000d_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8" name="MTPreferenceSource">
    <vt:lpwstr>12 size to.eqp</vt:lpwstr>
  </property>
  <property fmtid="{D5CDD505-2E9C-101B-9397-08002B2CF9AE}" pid="9" name="MTWinEqns">
    <vt:bool>true</vt:bool>
  </property>
</Properties>
</file>